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0" w:space="0" w:color="17365D"/>
          <w:left w:val="single" w:sz="0" w:space="0" w:color="17365D"/>
          <w:bottom w:val="single" w:sz="0" w:space="0" w:color="17365D"/>
          <w:right w:val="single" w:sz="0" w:space="0" w:color="17365D"/>
          <w:insideH w:val="single" w:sz="0" w:space="0" w:color="17365D"/>
          <w:insideV w:val="single" w:sz="0" w:space="0" w:color="17365D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52225" w14:paraId="28B7C376" w14:textId="77777777">
        <w:trPr>
          <w:jc w:val="center"/>
        </w:trPr>
        <w:tc>
          <w:tcPr>
            <w:tcW w:w="5100" w:type="dxa"/>
            <w:shd w:val="clear" w:color="auto" w:fill="17365D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EF8C5C9" w14:textId="25BE1DC4" w:rsidR="00552225" w:rsidRDefault="004B7039">
            <w:pPr>
              <w:spacing w:after="0"/>
            </w:pPr>
            <w:r>
              <w:rPr>
                <w:b/>
                <w:color w:val="FFFFFF"/>
                <w:sz w:val="20"/>
              </w:rPr>
              <w:t xml:space="preserve">ANLAGE </w:t>
            </w:r>
            <w:r w:rsidR="00E71710">
              <w:rPr>
                <w:b/>
                <w:color w:val="FFFFFF"/>
                <w:sz w:val="20"/>
              </w:rPr>
              <w:t>E</w:t>
            </w:r>
          </w:p>
        </w:tc>
        <w:tc>
          <w:tcPr>
            <w:tcW w:w="5100" w:type="dxa"/>
            <w:shd w:val="clear" w:color="auto" w:fill="DCE6F1"/>
            <w:tcMar>
              <w:top w:w="110" w:type="dxa"/>
              <w:left w:w="160" w:type="dxa"/>
              <w:bottom w:w="110" w:type="dxa"/>
              <w:right w:w="160" w:type="dxa"/>
            </w:tcMar>
          </w:tcPr>
          <w:p w14:paraId="48C87A33" w14:textId="063AEC70" w:rsidR="00552225" w:rsidRDefault="00860DDF">
            <w:pPr>
              <w:spacing w:after="0"/>
            </w:pPr>
            <w:r>
              <w:rPr>
                <w:rFonts w:ascii="Aptos Display" w:hAnsi="Aptos Display"/>
                <w:b/>
                <w:color w:val="17365D"/>
                <w:sz w:val="29"/>
              </w:rPr>
              <w:t xml:space="preserve">Zweite </w:t>
            </w:r>
            <w:proofErr w:type="spellStart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>Wiederholung</w:t>
            </w:r>
            <w:proofErr w:type="spellEnd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 xml:space="preserve"> der </w:t>
            </w:r>
            <w:proofErr w:type="spellStart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>Probezeit</w:t>
            </w:r>
            <w:proofErr w:type="spellEnd"/>
          </w:p>
          <w:p w14:paraId="4E04C99F" w14:textId="77777777" w:rsidR="00552225" w:rsidRPr="00927419" w:rsidRDefault="004B7039">
            <w:pPr>
              <w:spacing w:after="0"/>
              <w:rPr>
                <w:sz w:val="20"/>
                <w:szCs w:val="20"/>
              </w:rPr>
            </w:pPr>
            <w:proofErr w:type="spellStart"/>
            <w:r w:rsidRPr="00927419">
              <w:rPr>
                <w:color w:val="526474"/>
                <w:sz w:val="20"/>
                <w:szCs w:val="20"/>
              </w:rPr>
              <w:t>Berufseingangsphase</w:t>
            </w:r>
            <w:proofErr w:type="spellEnd"/>
            <w:r w:rsidRPr="00927419">
              <w:rPr>
                <w:color w:val="526474"/>
                <w:sz w:val="20"/>
                <w:szCs w:val="20"/>
              </w:rPr>
              <w:t xml:space="preserve"> | </w:t>
            </w:r>
            <w:proofErr w:type="spellStart"/>
            <w:r w:rsidRPr="00927419">
              <w:rPr>
                <w:color w:val="526474"/>
                <w:sz w:val="20"/>
                <w:szCs w:val="20"/>
              </w:rPr>
              <w:t>Beschreibbarer</w:t>
            </w:r>
            <w:proofErr w:type="spellEnd"/>
            <w:r w:rsidRPr="00927419">
              <w:rPr>
                <w:color w:val="526474"/>
                <w:sz w:val="20"/>
                <w:szCs w:val="20"/>
              </w:rPr>
              <w:t xml:space="preserve"> Brief</w:t>
            </w:r>
          </w:p>
        </w:tc>
      </w:tr>
      <w:tr w:rsidR="00552225" w14:paraId="784C863A" w14:textId="77777777" w:rsidTr="00927419">
        <w:tblPrEx>
          <w:tblBorders>
            <w:top w:val="single" w:sz="4" w:space="0" w:color="9FB3C8"/>
            <w:left w:val="single" w:sz="4" w:space="0" w:color="9FB3C8"/>
            <w:bottom w:val="single" w:sz="4" w:space="0" w:color="9FB3C8"/>
            <w:right w:val="single" w:sz="4" w:space="0" w:color="9FB3C8"/>
            <w:insideH w:val="none" w:sz="0" w:space="0" w:color="auto"/>
            <w:insideV w:val="none" w:sz="0" w:space="0" w:color="auto"/>
          </w:tblBorders>
        </w:tblPrEx>
        <w:trPr>
          <w:trHeight w:val="1925"/>
          <w:jc w:val="center"/>
        </w:trPr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A7D552" w14:textId="77777777" w:rsid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ADRESSE_LEHRPERSON"/>
                <w:tag w:val="DE_ADRESSE_LEHRPERSON"/>
                <w:id w:val="1180232655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{{DE_ADRESSE_</w:t>
                </w:r>
                <w:r w:rsidR="00927419" w:rsidRPr="00927419">
                  <w:rPr>
                    <w:color w:val="5D6D7E"/>
                    <w:sz w:val="22"/>
                  </w:rPr>
                  <w:t>SCHULDIREKTION</w:t>
                </w:r>
                <w:r w:rsidR="004B7039" w:rsidRPr="00927419">
                  <w:rPr>
                    <w:color w:val="5D6D7E"/>
                    <w:sz w:val="22"/>
                  </w:rPr>
                  <w:t>}}</w:t>
                </w:r>
              </w:sdtContent>
            </w:sdt>
          </w:p>
          <w:p w14:paraId="65F547C2" w14:textId="77777777" w:rsidR="00552225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PLZ_ORT"/>
                <w:tag w:val="DE_PLZ_ORT"/>
                <w:id w:val="-501585366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{{DE_PLZ_ORT}}</w:t>
                </w:r>
              </w:sdtContent>
            </w:sdt>
          </w:p>
          <w:p w14:paraId="54042EEB" w14:textId="77777777" w:rsidR="00927419" w:rsidRDefault="00927419">
            <w:pPr>
              <w:spacing w:after="0"/>
              <w:rPr>
                <w:sz w:val="22"/>
              </w:rPr>
            </w:pPr>
          </w:p>
          <w:p w14:paraId="5D7CA06C" w14:textId="77777777" w:rsidR="00927419" w:rsidRPr="00A30466" w:rsidRDefault="00791A46" w:rsidP="00A3046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ORT"/>
                <w:tag w:val="DE_ORT"/>
                <w:id w:val="596372636"/>
                <w:text/>
              </w:sdtPr>
              <w:sdtEndPr/>
              <w:sdtContent>
                <w:r w:rsidR="00927419" w:rsidRPr="00A30466">
                  <w:rPr>
                    <w:sz w:val="22"/>
                  </w:rPr>
                  <w:t>{{DE_ORT}}</w:t>
                </w:r>
              </w:sdtContent>
            </w:sdt>
            <w:r w:rsidR="00927419" w:rsidRPr="00A30466">
              <w:rPr>
                <w:sz w:val="22"/>
              </w:rPr>
              <w:t xml:space="preserve">, </w:t>
            </w:r>
            <w:sdt>
              <w:sdtPr>
                <w:rPr>
                  <w:sz w:val="22"/>
                </w:rPr>
                <w:alias w:val="DE_DATUM"/>
                <w:tag w:val="DE_DATUM"/>
                <w:id w:val="-2059925236"/>
                <w:text/>
              </w:sdtPr>
              <w:sdtEndPr/>
              <w:sdtContent>
                <w:r w:rsidR="00927419" w:rsidRPr="00A30466">
                  <w:rPr>
                    <w:sz w:val="22"/>
                  </w:rPr>
                  <w:t>{{DE_DATUM}}</w:t>
                </w:r>
              </w:sdtContent>
            </w:sdt>
          </w:p>
          <w:p w14:paraId="2CD25285" w14:textId="2C296F84" w:rsidR="00927419" w:rsidRPr="00927419" w:rsidRDefault="00927419">
            <w:pPr>
              <w:spacing w:after="0"/>
              <w:rPr>
                <w:sz w:val="22"/>
              </w:rPr>
            </w:pPr>
          </w:p>
        </w:tc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4E87420" w14:textId="77777777" w:rsidR="00927419" w:rsidRPr="00831261" w:rsidRDefault="004B7039" w:rsidP="00831261">
            <w:pPr>
              <w:spacing w:after="0" w:line="240" w:lineRule="auto"/>
              <w:rPr>
                <w:b/>
                <w:color w:val="17365D"/>
                <w:sz w:val="10"/>
                <w:szCs w:val="10"/>
              </w:rPr>
            </w:pPr>
            <w:r w:rsidRPr="00927419">
              <w:rPr>
                <w:b/>
                <w:color w:val="17365D"/>
                <w:sz w:val="22"/>
              </w:rPr>
              <w:t xml:space="preserve">Landesdirektion Ladinische </w:t>
            </w:r>
            <w:proofErr w:type="spellStart"/>
            <w:r w:rsidRPr="00927419">
              <w:rPr>
                <w:b/>
                <w:color w:val="17365D"/>
                <w:sz w:val="22"/>
              </w:rPr>
              <w:t>Kindergärten</w:t>
            </w:r>
            <w:proofErr w:type="spellEnd"/>
            <w:r w:rsidRPr="00927419">
              <w:rPr>
                <w:b/>
                <w:color w:val="17365D"/>
                <w:sz w:val="22"/>
              </w:rPr>
              <w:t xml:space="preserve"> und </w:t>
            </w:r>
            <w:proofErr w:type="spellStart"/>
            <w:r w:rsidRPr="00927419">
              <w:rPr>
                <w:b/>
                <w:color w:val="17365D"/>
                <w:sz w:val="22"/>
              </w:rPr>
              <w:t>Schulen</w:t>
            </w:r>
            <w:proofErr w:type="spellEnd"/>
            <w:r w:rsidRPr="00927419">
              <w:rPr>
                <w:b/>
                <w:color w:val="17365D"/>
                <w:sz w:val="22"/>
              </w:rPr>
              <w:br/>
            </w:r>
          </w:p>
          <w:p w14:paraId="52CDDD98" w14:textId="770FCD7F" w:rsidR="00552225" w:rsidRDefault="004B7039">
            <w:pPr>
              <w:spacing w:after="0"/>
              <w:rPr>
                <w:b/>
                <w:color w:val="17365D"/>
                <w:sz w:val="22"/>
              </w:rPr>
            </w:pPr>
            <w:r w:rsidRPr="00927419">
              <w:rPr>
                <w:b/>
                <w:color w:val="17365D"/>
                <w:sz w:val="22"/>
              </w:rPr>
              <w:t xml:space="preserve">Ladinisches </w:t>
            </w:r>
            <w:proofErr w:type="spellStart"/>
            <w:r w:rsidRPr="00927419">
              <w:rPr>
                <w:b/>
                <w:color w:val="17365D"/>
                <w:sz w:val="22"/>
              </w:rPr>
              <w:t>Schulinspektorat</w:t>
            </w:r>
            <w:proofErr w:type="spellEnd"/>
          </w:p>
          <w:p w14:paraId="5B3B985E" w14:textId="77777777" w:rsidR="00831261" w:rsidRPr="00831261" w:rsidRDefault="00831261" w:rsidP="00831261">
            <w:pPr>
              <w:spacing w:after="0" w:line="240" w:lineRule="auto"/>
              <w:rPr>
                <w:b/>
                <w:color w:val="17365D"/>
                <w:sz w:val="10"/>
                <w:szCs w:val="10"/>
              </w:rPr>
            </w:pPr>
          </w:p>
          <w:p w14:paraId="48228C7D" w14:textId="77777777" w:rsidR="00831261" w:rsidRPr="00831261" w:rsidRDefault="00831261" w:rsidP="00831261">
            <w:pPr>
              <w:spacing w:after="0"/>
              <w:rPr>
                <w:b/>
                <w:color w:val="17365D"/>
                <w:sz w:val="22"/>
              </w:rPr>
            </w:pPr>
            <w:r w:rsidRPr="00831261">
              <w:rPr>
                <w:b/>
                <w:color w:val="17365D"/>
                <w:sz w:val="22"/>
              </w:rPr>
              <w:t xml:space="preserve">Landesdirektion </w:t>
            </w:r>
            <w:proofErr w:type="spellStart"/>
            <w:r w:rsidRPr="00831261">
              <w:rPr>
                <w:b/>
                <w:color w:val="17365D"/>
                <w:sz w:val="22"/>
              </w:rPr>
              <w:t>deutschsprachige</w:t>
            </w:r>
            <w:proofErr w:type="spellEnd"/>
            <w:r w:rsidRPr="00831261">
              <w:rPr>
                <w:b/>
                <w:color w:val="17365D"/>
                <w:sz w:val="22"/>
              </w:rPr>
              <w:t xml:space="preserve"> Grund-, Mittel- und </w:t>
            </w:r>
            <w:proofErr w:type="spellStart"/>
            <w:r w:rsidRPr="00831261">
              <w:rPr>
                <w:b/>
                <w:color w:val="17365D"/>
                <w:sz w:val="22"/>
              </w:rPr>
              <w:t>Oberschulen</w:t>
            </w:r>
            <w:proofErr w:type="spellEnd"/>
          </w:p>
          <w:p w14:paraId="7074700C" w14:textId="77777777" w:rsidR="00831261" w:rsidRPr="00831261" w:rsidRDefault="00831261" w:rsidP="00831261">
            <w:pPr>
              <w:spacing w:after="0" w:line="240" w:lineRule="auto"/>
              <w:rPr>
                <w:b/>
                <w:color w:val="17365D"/>
                <w:sz w:val="10"/>
                <w:szCs w:val="10"/>
              </w:rPr>
            </w:pPr>
          </w:p>
          <w:p w14:paraId="1BB48B31" w14:textId="3DFB77FE" w:rsidR="00831261" w:rsidRPr="00927419" w:rsidRDefault="00831261" w:rsidP="00831261">
            <w:pPr>
              <w:spacing w:after="0"/>
              <w:rPr>
                <w:sz w:val="22"/>
              </w:rPr>
            </w:pPr>
            <w:r w:rsidRPr="00831261">
              <w:rPr>
                <w:b/>
                <w:color w:val="17365D"/>
                <w:sz w:val="22"/>
              </w:rPr>
              <w:t xml:space="preserve">Landesdirektion </w:t>
            </w:r>
            <w:proofErr w:type="spellStart"/>
            <w:r w:rsidRPr="00831261">
              <w:rPr>
                <w:b/>
                <w:color w:val="17365D"/>
                <w:sz w:val="22"/>
              </w:rPr>
              <w:t>italienischsprachige</w:t>
            </w:r>
            <w:proofErr w:type="spellEnd"/>
            <w:r w:rsidRPr="00831261">
              <w:rPr>
                <w:b/>
                <w:color w:val="17365D"/>
                <w:sz w:val="22"/>
              </w:rPr>
              <w:t xml:space="preserve"> Grund-, Mittel- und </w:t>
            </w:r>
            <w:proofErr w:type="spellStart"/>
            <w:r w:rsidRPr="00831261">
              <w:rPr>
                <w:b/>
                <w:color w:val="17365D"/>
                <w:sz w:val="22"/>
              </w:rPr>
              <w:t>Oberschulen</w:t>
            </w:r>
            <w:proofErr w:type="spellEnd"/>
            <w:r w:rsidRPr="00831261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831261">
              <w:rPr>
                <w:b/>
                <w:color w:val="17365D"/>
                <w:sz w:val="22"/>
              </w:rPr>
              <w:t>staatlicher</w:t>
            </w:r>
            <w:proofErr w:type="spellEnd"/>
            <w:r w:rsidRPr="00831261">
              <w:rPr>
                <w:b/>
                <w:color w:val="17365D"/>
                <w:sz w:val="22"/>
              </w:rPr>
              <w:t xml:space="preserve"> Art</w:t>
            </w:r>
          </w:p>
        </w:tc>
      </w:tr>
    </w:tbl>
    <w:p w14:paraId="55BC0E6A" w14:textId="77777777" w:rsidR="00927419" w:rsidRDefault="00927419" w:rsidP="00927419">
      <w:pPr>
        <w:spacing w:before="80" w:after="140"/>
      </w:pPr>
    </w:p>
    <w:tbl>
      <w:tblPr>
        <w:tblW w:w="0" w:type="auto"/>
        <w:tblBorders>
          <w:top w:val="single" w:sz="0" w:space="0" w:color="17365D"/>
          <w:left w:val="single" w:sz="0" w:space="0" w:color="17365D"/>
          <w:bottom w:val="single" w:sz="0" w:space="0" w:color="17365D"/>
          <w:right w:val="single" w:sz="0" w:space="0" w:color="17365D"/>
          <w:insideH w:val="single" w:sz="0" w:space="0" w:color="17365D"/>
          <w:insideV w:val="single" w:sz="0" w:space="0" w:color="17365D"/>
        </w:tblBorders>
        <w:tblLook w:val="04A0" w:firstRow="1" w:lastRow="0" w:firstColumn="1" w:lastColumn="0" w:noHBand="0" w:noVBand="1"/>
      </w:tblPr>
      <w:tblGrid>
        <w:gridCol w:w="10200"/>
      </w:tblGrid>
      <w:tr w:rsidR="00552225" w:rsidRPr="00927419" w14:paraId="161F7C0A" w14:textId="77777777">
        <w:tc>
          <w:tcPr>
            <w:tcW w:w="10200" w:type="dxa"/>
            <w:shd w:val="clear" w:color="auto" w:fill="17365D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223387" w14:textId="4E98D62D" w:rsidR="00552225" w:rsidRPr="00927419" w:rsidRDefault="00831261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Zweite negative </w:t>
            </w:r>
            <w:proofErr w:type="spellStart"/>
            <w:r>
              <w:rPr>
                <w:b/>
                <w:color w:val="FFFFFF"/>
                <w:sz w:val="24"/>
                <w:szCs w:val="24"/>
              </w:rPr>
              <w:t>Bewertung</w:t>
            </w:r>
            <w:proofErr w:type="spellEnd"/>
            <w:r w:rsidR="004B7039" w:rsidRPr="00927419">
              <w:rPr>
                <w:b/>
                <w:color w:val="FFFFFF"/>
                <w:sz w:val="24"/>
                <w:szCs w:val="24"/>
              </w:rPr>
              <w:t xml:space="preserve"> der </w:t>
            </w:r>
            <w:proofErr w:type="spellStart"/>
            <w:r w:rsidR="004B7039" w:rsidRPr="00927419">
              <w:rPr>
                <w:b/>
                <w:color w:val="FFFFFF"/>
                <w:sz w:val="24"/>
                <w:szCs w:val="24"/>
              </w:rPr>
              <w:t>Berufseingangsphase</w:t>
            </w:r>
            <w:proofErr w:type="spellEnd"/>
          </w:p>
        </w:tc>
      </w:tr>
    </w:tbl>
    <w:p w14:paraId="345CE52F" w14:textId="77777777" w:rsidR="00927419" w:rsidRDefault="00927419" w:rsidP="008D3E47">
      <w:pPr>
        <w:spacing w:after="0"/>
        <w:rPr>
          <w:sz w:val="22"/>
        </w:rPr>
      </w:pPr>
    </w:p>
    <w:p w14:paraId="50E655BC" w14:textId="6545D8B6" w:rsidR="00552225" w:rsidRPr="00927419" w:rsidRDefault="004B7039" w:rsidP="00831261">
      <w:pPr>
        <w:rPr>
          <w:sz w:val="22"/>
        </w:rPr>
      </w:pPr>
      <w:r w:rsidRPr="00927419">
        <w:rPr>
          <w:sz w:val="22"/>
        </w:rPr>
        <w:t xml:space="preserve">Sehr </w:t>
      </w:r>
      <w:sdt>
        <w:sdtPr>
          <w:rPr>
            <w:sz w:val="22"/>
          </w:rPr>
          <w:id w:val="-2027005504"/>
          <w:placeholder>
            <w:docPart w:val="DefaultPlaceholder_-1854013438"/>
          </w:placeholder>
          <w:comboBox>
            <w:listItem w:value="Wählen Sie ein Element aus."/>
            <w:listItem w:displayText="geehrter" w:value="geehrter"/>
          </w:comboBox>
        </w:sdtPr>
        <w:sdtEndPr/>
        <w:sdtContent>
          <w:proofErr w:type="spellStart"/>
          <w:r w:rsidRPr="00927419">
            <w:rPr>
              <w:sz w:val="22"/>
            </w:rPr>
            <w:t>geehrte</w:t>
          </w:r>
          <w:proofErr w:type="spellEnd"/>
        </w:sdtContent>
      </w:sdt>
      <w:r w:rsidRPr="00927419">
        <w:rPr>
          <w:sz w:val="22"/>
        </w:rPr>
        <w:t xml:space="preserve"> </w:t>
      </w:r>
      <w:sdt>
        <w:sdtPr>
          <w:rPr>
            <w:sz w:val="22"/>
          </w:rPr>
          <w:id w:val="34097441"/>
          <w:placeholder>
            <w:docPart w:val="DefaultPlaceholder_-1854013438"/>
          </w:placeholder>
          <w:comboBox>
            <w:listItem w:value="Wählen Sie ein Element aus."/>
            <w:listItem w:displayText="Herr" w:value="Herr"/>
          </w:comboBox>
        </w:sdtPr>
        <w:sdtEndPr/>
        <w:sdtContent>
          <w:r w:rsidRPr="00927419">
            <w:rPr>
              <w:sz w:val="22"/>
            </w:rPr>
            <w:t>Frau</w:t>
          </w:r>
        </w:sdtContent>
      </w:sdt>
      <w:r w:rsidRPr="00927419">
        <w:rPr>
          <w:sz w:val="22"/>
        </w:rPr>
        <w:t xml:space="preserve"> </w:t>
      </w:r>
      <w:sdt>
        <w:sdtPr>
          <w:rPr>
            <w:sz w:val="22"/>
          </w:rPr>
          <w:alias w:val="DE_ANREDE_NAME"/>
          <w:tag w:val="DE_ANREDE_NAME"/>
          <w:id w:val="1450516831"/>
          <w:text/>
        </w:sdtPr>
        <w:sdtEndPr/>
        <w:sdtContent>
          <w:r w:rsidRPr="00927419">
            <w:rPr>
              <w:sz w:val="22"/>
            </w:rPr>
            <w:t>{{DE_ANREDE_NAME}}</w:t>
          </w:r>
        </w:sdtContent>
      </w:sdt>
      <w:r w:rsidRPr="00927419">
        <w:rPr>
          <w:sz w:val="22"/>
        </w:rPr>
        <w:t>,</w:t>
      </w:r>
    </w:p>
    <w:p w14:paraId="2F73FFCA" w14:textId="21F7FC42" w:rsidR="00552225" w:rsidRPr="00927419" w:rsidRDefault="004B7039" w:rsidP="00831261">
      <w:pPr>
        <w:spacing w:after="100"/>
        <w:jc w:val="both"/>
        <w:rPr>
          <w:sz w:val="22"/>
        </w:rPr>
      </w:pPr>
      <w:r w:rsidRPr="00927419">
        <w:rPr>
          <w:sz w:val="22"/>
        </w:rPr>
        <w:t xml:space="preserve">die </w:t>
      </w:r>
      <w:proofErr w:type="spellStart"/>
      <w:r w:rsidRPr="00927419">
        <w:rPr>
          <w:sz w:val="22"/>
        </w:rPr>
        <w:t>folgenden</w:t>
      </w:r>
      <w:proofErr w:type="spellEnd"/>
      <w:r w:rsidRPr="00927419">
        <w:rPr>
          <w:sz w:val="22"/>
        </w:rPr>
        <w:t xml:space="preserve"> </w:t>
      </w:r>
      <w:proofErr w:type="spellStart"/>
      <w:r w:rsidRPr="00927419">
        <w:rPr>
          <w:sz w:val="22"/>
        </w:rPr>
        <w:t>Angaben</w:t>
      </w:r>
      <w:proofErr w:type="spellEnd"/>
      <w:r w:rsidRPr="00927419">
        <w:rPr>
          <w:sz w:val="22"/>
        </w:rPr>
        <w:t xml:space="preserve"> </w:t>
      </w:r>
      <w:proofErr w:type="spellStart"/>
      <w:r w:rsidRPr="00927419">
        <w:rPr>
          <w:sz w:val="22"/>
        </w:rPr>
        <w:t>bilden</w:t>
      </w:r>
      <w:proofErr w:type="spellEnd"/>
      <w:r w:rsidRPr="00927419">
        <w:rPr>
          <w:sz w:val="22"/>
        </w:rPr>
        <w:t xml:space="preserve"> die </w:t>
      </w:r>
      <w:proofErr w:type="spellStart"/>
      <w:r w:rsidRPr="00927419">
        <w:rPr>
          <w:sz w:val="22"/>
        </w:rPr>
        <w:t>Grundlage</w:t>
      </w:r>
      <w:proofErr w:type="spellEnd"/>
      <w:r w:rsidRPr="00927419">
        <w:rPr>
          <w:sz w:val="22"/>
        </w:rPr>
        <w:t xml:space="preserve"> für die </w:t>
      </w:r>
      <w:proofErr w:type="spellStart"/>
      <w:r w:rsidRPr="00927419">
        <w:rPr>
          <w:sz w:val="22"/>
        </w:rPr>
        <w:t>Entscheidung</w:t>
      </w:r>
      <w:proofErr w:type="spellEnd"/>
      <w:r w:rsidRPr="00927419">
        <w:rPr>
          <w:sz w:val="22"/>
        </w:rPr>
        <w:t xml:space="preserve"> </w:t>
      </w:r>
      <w:proofErr w:type="spellStart"/>
      <w:r w:rsidRPr="00927419">
        <w:rPr>
          <w:sz w:val="22"/>
        </w:rPr>
        <w:t>über</w:t>
      </w:r>
      <w:proofErr w:type="spellEnd"/>
      <w:r w:rsidRPr="00927419">
        <w:rPr>
          <w:sz w:val="22"/>
        </w:rPr>
        <w:t xml:space="preserve"> die </w:t>
      </w:r>
      <w:proofErr w:type="spellStart"/>
      <w:r w:rsidR="00831261">
        <w:rPr>
          <w:sz w:val="22"/>
        </w:rPr>
        <w:t>zweite</w:t>
      </w:r>
      <w:proofErr w:type="spellEnd"/>
      <w:r w:rsidR="00831261">
        <w:rPr>
          <w:sz w:val="22"/>
        </w:rPr>
        <w:t xml:space="preserve"> </w:t>
      </w:r>
      <w:proofErr w:type="spellStart"/>
      <w:r w:rsidRPr="00927419">
        <w:rPr>
          <w:sz w:val="22"/>
        </w:rPr>
        <w:t>Wiederholung</w:t>
      </w:r>
      <w:proofErr w:type="spellEnd"/>
      <w:r w:rsidRPr="00927419">
        <w:rPr>
          <w:sz w:val="22"/>
        </w:rPr>
        <w:t xml:space="preserve"> der </w:t>
      </w:r>
      <w:proofErr w:type="spellStart"/>
      <w:r w:rsidRPr="00927419">
        <w:rPr>
          <w:sz w:val="22"/>
        </w:rPr>
        <w:t>Probezeit</w:t>
      </w:r>
      <w:proofErr w:type="spellEnd"/>
      <w:r w:rsidRPr="00927419">
        <w:rPr>
          <w:sz w:val="22"/>
        </w:rPr>
        <w:t>:</w:t>
      </w:r>
    </w:p>
    <w:tbl>
      <w:tblPr>
        <w:tblW w:w="0" w:type="auto"/>
        <w:tblBorders>
          <w:top w:val="single" w:sz="5" w:space="0" w:color="9FB3C8"/>
          <w:left w:val="single" w:sz="5" w:space="0" w:color="9FB3C8"/>
          <w:bottom w:val="single" w:sz="5" w:space="0" w:color="9FB3C8"/>
          <w:right w:val="single" w:sz="5" w:space="0" w:color="9FB3C8"/>
          <w:insideH w:val="single" w:sz="5" w:space="0" w:color="9FB3C8"/>
          <w:insideV w:val="single" w:sz="5" w:space="0" w:color="9FB3C8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52225" w:rsidRPr="00927419" w14:paraId="32F029FF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028B0D7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Lehrperson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414F463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LEHRPERSON"/>
                <w:tag w:val="DE_LEHRPERSON"/>
                <w:id w:val="-1955472878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{{DE_LEHRPERSON}}</w:t>
                </w:r>
              </w:sdtContent>
            </w:sdt>
          </w:p>
        </w:tc>
      </w:tr>
      <w:tr w:rsidR="00552225" w:rsidRPr="00927419" w14:paraId="20CAFD7B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287DFAC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Geburtsdatum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19CA0A0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GEBURTSDATUM"/>
                <w:tag w:val="DE_GEBURTSDATUM"/>
                <w:id w:val="1450428343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{{DE_GEBURTSDATUM}}</w:t>
                </w:r>
              </w:sdtContent>
            </w:sdt>
          </w:p>
        </w:tc>
      </w:tr>
      <w:tr w:rsidR="00552225" w:rsidRPr="00927419" w14:paraId="30BA94F5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66B2C21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Vertragszeitraum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888BCA9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VERTRAGSZEITRAUM"/>
                <w:tag w:val="DE_VERTRAGSZEITRAUM"/>
                <w:id w:val="778754446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{{DE_VERTRAGSZEITRAUM}}</w:t>
                </w:r>
              </w:sdtContent>
            </w:sdt>
          </w:p>
        </w:tc>
      </w:tr>
      <w:tr w:rsidR="00552225" w:rsidRPr="00927419" w14:paraId="678ECEAF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0F154B2" w14:textId="77777777" w:rsidR="00552225" w:rsidRPr="00927419" w:rsidRDefault="004B7039">
            <w:pPr>
              <w:spacing w:after="0"/>
              <w:rPr>
                <w:sz w:val="22"/>
              </w:rPr>
            </w:pPr>
            <w:r w:rsidRPr="00927419">
              <w:rPr>
                <w:b/>
                <w:color w:val="17365D"/>
                <w:sz w:val="22"/>
              </w:rPr>
              <w:t>Schule</w:t>
            </w:r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54AF466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SCHULE"/>
                <w:tag w:val="DE_SCHULE"/>
                <w:id w:val="-1852947471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{{DE_SCHULE}}</w:t>
                </w:r>
              </w:sdtContent>
            </w:sdt>
          </w:p>
        </w:tc>
      </w:tr>
      <w:tr w:rsidR="00552225" w:rsidRPr="00927419" w14:paraId="512EE495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C9C0EE0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Wettbewerbsklasse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9F39884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WETTBEWERBSKLASSE"/>
                <w:tag w:val="DE_WETTBEWERBSKLASSE"/>
                <w:id w:val="-1000189041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{{DE_WETTBEWERBSKLASSE}}</w:t>
                </w:r>
              </w:sdtContent>
            </w:sdt>
          </w:p>
        </w:tc>
      </w:tr>
      <w:tr w:rsidR="00552225" w:rsidRPr="00927419" w14:paraId="677C31C3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F03FFCC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Schuljahr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778FC85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SCHULJAHR"/>
                <w:tag w:val="DE_SCHULJAHR"/>
                <w:id w:val="-411155146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{{DE_SCHULJAHR}}</w:t>
                </w:r>
              </w:sdtContent>
            </w:sdt>
          </w:p>
        </w:tc>
      </w:tr>
      <w:tr w:rsidR="00552225" w:rsidRPr="00927419" w14:paraId="507E5350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28DEF91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b/>
                <w:color w:val="17365D"/>
                <w:sz w:val="22"/>
              </w:rPr>
              <w:t>Sitzung</w:t>
            </w:r>
            <w:proofErr w:type="spellEnd"/>
            <w:r w:rsidRPr="00927419">
              <w:rPr>
                <w:b/>
                <w:color w:val="17365D"/>
                <w:sz w:val="22"/>
              </w:rPr>
              <w:t xml:space="preserve"> / </w:t>
            </w:r>
            <w:proofErr w:type="spellStart"/>
            <w:r w:rsidRPr="00927419">
              <w:rPr>
                <w:b/>
                <w:color w:val="17365D"/>
                <w:sz w:val="22"/>
              </w:rPr>
              <w:t>Gutachten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A2C4C77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SITZUNG_GUTACHTEN"/>
                <w:tag w:val="DE_SITZUNG_GUTACHTEN"/>
                <w:id w:val="-2049838949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{{DE_SITZUNG_GUTACHTEN}}</w:t>
                </w:r>
              </w:sdtContent>
            </w:sdt>
          </w:p>
        </w:tc>
      </w:tr>
    </w:tbl>
    <w:p w14:paraId="76E75B37" w14:textId="77777777" w:rsidR="00927419" w:rsidRDefault="00927419" w:rsidP="007A0C77">
      <w:pPr>
        <w:pStyle w:val="Abschnitt"/>
        <w:spacing w:after="0" w:line="240" w:lineRule="exact"/>
        <w:rPr>
          <w:sz w:val="22"/>
        </w:rPr>
      </w:pPr>
    </w:p>
    <w:p w14:paraId="5043BDF0" w14:textId="77777777" w:rsidR="007A0C77" w:rsidRPr="007A0C77" w:rsidRDefault="007A0C77" w:rsidP="007A0C77">
      <w:pPr>
        <w:pStyle w:val="absatz"/>
        <w:spacing w:before="0" w:line="240" w:lineRule="auto"/>
        <w:jc w:val="both"/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</w:pPr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Die zweite Probezeit der Berufseingangsphase wird </w:t>
      </w:r>
      <w:r w:rsidRPr="007A0C77">
        <w:rPr>
          <w:rFonts w:ascii="Aptos" w:eastAsia="Aptos" w:hAnsi="Aptos" w:cstheme="minorBidi"/>
          <w:b/>
          <w:bCs/>
          <w:color w:val="FF0000"/>
          <w:kern w:val="0"/>
          <w:sz w:val="22"/>
          <w:szCs w:val="22"/>
          <w:lang w:val="en-US" w:eastAsia="en-US" w:bidi="ar-SA"/>
        </w:rPr>
        <w:t>negativ</w:t>
      </w:r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bewertet.</w:t>
      </w:r>
    </w:p>
    <w:p w14:paraId="7EBA6864" w14:textId="77777777" w:rsidR="007A0C77" w:rsidRDefault="007A0C77" w:rsidP="007A0C77">
      <w:pPr>
        <w:pStyle w:val="Abschnitt"/>
        <w:spacing w:after="0" w:line="240" w:lineRule="exact"/>
        <w:rPr>
          <w:sz w:val="22"/>
        </w:rPr>
      </w:pPr>
    </w:p>
    <w:p w14:paraId="051947FC" w14:textId="6DFCA031" w:rsidR="00552225" w:rsidRPr="00927419" w:rsidRDefault="004B7039" w:rsidP="00A30466">
      <w:pPr>
        <w:pStyle w:val="Abschnitt"/>
        <w:spacing w:after="60"/>
        <w:rPr>
          <w:sz w:val="22"/>
        </w:rPr>
      </w:pPr>
      <w:r w:rsidRPr="00927419">
        <w:rPr>
          <w:sz w:val="22"/>
        </w:rPr>
        <w:t xml:space="preserve">BEGRÜNDUNG </w:t>
      </w:r>
    </w:p>
    <w:tbl>
      <w:tblPr>
        <w:tblW w:w="0" w:type="auto"/>
        <w:tblBorders>
          <w:top w:val="single" w:sz="6" w:space="0" w:color="D89B22"/>
          <w:left w:val="single" w:sz="6" w:space="0" w:color="D89B22"/>
          <w:bottom w:val="single" w:sz="6" w:space="0" w:color="D89B22"/>
          <w:right w:val="single" w:sz="6" w:space="0" w:color="D89B22"/>
          <w:insideH w:val="single" w:sz="6" w:space="0" w:color="D89B22"/>
          <w:insideV w:val="single" w:sz="6" w:space="0" w:color="D89B22"/>
        </w:tblBorders>
        <w:tblLook w:val="04A0" w:firstRow="1" w:lastRow="0" w:firstColumn="1" w:lastColumn="0" w:noHBand="0" w:noVBand="1"/>
      </w:tblPr>
      <w:tblGrid>
        <w:gridCol w:w="10184"/>
      </w:tblGrid>
      <w:tr w:rsidR="00552225" w:rsidRPr="00927419" w14:paraId="1C0060FC" w14:textId="77777777">
        <w:tc>
          <w:tcPr>
            <w:tcW w:w="10200" w:type="dxa"/>
            <w:shd w:val="clear" w:color="auto" w:fill="FFF9E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5EB3942" w14:textId="30A7B664" w:rsidR="00552225" w:rsidRPr="00927419" w:rsidRDefault="00791A46">
            <w:pPr>
              <w:spacing w:after="660"/>
              <w:rPr>
                <w:sz w:val="22"/>
              </w:rPr>
            </w:pPr>
            <w:sdt>
              <w:sdtPr>
                <w:rPr>
                  <w:sz w:val="22"/>
                </w:rPr>
                <w:alias w:val="DE_BEGRUENDUNG_UND_MASSNAHMEN"/>
                <w:tag w:val="DE_BEGRUENDUNG_UND_MASSNAHMEN"/>
                <w:id w:val="-524089489"/>
                <w:text/>
              </w:sdtPr>
              <w:sdtEndPr/>
              <w:sdtContent>
                <w:r w:rsidR="004B7039" w:rsidRPr="00927419">
                  <w:rPr>
                    <w:color w:val="66531E"/>
                    <w:sz w:val="22"/>
                  </w:rPr>
                  <w:t>{{DE_BEGRUENDUNG</w:t>
                </w:r>
                <w:r w:rsidR="00860DDF" w:rsidRPr="00927419">
                  <w:rPr>
                    <w:color w:val="66531E"/>
                    <w:sz w:val="22"/>
                  </w:rPr>
                  <w:t xml:space="preserve"> </w:t>
                </w:r>
                <w:r w:rsidR="004B7039" w:rsidRPr="00927419">
                  <w:rPr>
                    <w:color w:val="66531E"/>
                    <w:sz w:val="22"/>
                  </w:rPr>
                  <w:t>}}</w:t>
                </w:r>
              </w:sdtContent>
            </w:sdt>
          </w:p>
        </w:tc>
      </w:tr>
    </w:tbl>
    <w:p w14:paraId="55956C60" w14:textId="2D0CF2E5" w:rsidR="00552225" w:rsidRDefault="004B7039">
      <w:pPr>
        <w:spacing w:before="40"/>
      </w:pPr>
      <w:r>
        <w:rPr>
          <w:i/>
          <w:color w:val="64696E"/>
          <w:sz w:val="15"/>
        </w:rPr>
        <w:t xml:space="preserve">Bitte die </w:t>
      </w:r>
      <w:proofErr w:type="spellStart"/>
      <w:r>
        <w:rPr>
          <w:i/>
          <w:color w:val="64696E"/>
          <w:sz w:val="15"/>
        </w:rPr>
        <w:t>Gründe</w:t>
      </w:r>
      <w:proofErr w:type="spellEnd"/>
      <w:r>
        <w:rPr>
          <w:i/>
          <w:color w:val="64696E"/>
          <w:sz w:val="15"/>
        </w:rPr>
        <w:t xml:space="preserve"> der </w:t>
      </w:r>
      <w:proofErr w:type="spellStart"/>
      <w:r>
        <w:rPr>
          <w:i/>
          <w:color w:val="64696E"/>
          <w:sz w:val="15"/>
        </w:rPr>
        <w:t>negativen</w:t>
      </w:r>
      <w:proofErr w:type="spellEnd"/>
      <w:r>
        <w:rPr>
          <w:i/>
          <w:color w:val="64696E"/>
          <w:sz w:val="15"/>
        </w:rPr>
        <w:t xml:space="preserve"> </w:t>
      </w:r>
      <w:proofErr w:type="spellStart"/>
      <w:r>
        <w:rPr>
          <w:i/>
          <w:color w:val="64696E"/>
          <w:sz w:val="15"/>
        </w:rPr>
        <w:t>Bewertung</w:t>
      </w:r>
      <w:proofErr w:type="spellEnd"/>
      <w:r>
        <w:rPr>
          <w:i/>
          <w:color w:val="64696E"/>
          <w:sz w:val="15"/>
        </w:rPr>
        <w:t xml:space="preserve"> </w:t>
      </w:r>
      <w:proofErr w:type="spellStart"/>
      <w:r>
        <w:rPr>
          <w:i/>
          <w:color w:val="64696E"/>
          <w:sz w:val="15"/>
        </w:rPr>
        <w:t>anführen</w:t>
      </w:r>
      <w:proofErr w:type="spellEnd"/>
      <w:r>
        <w:rPr>
          <w:i/>
          <w:color w:val="64696E"/>
          <w:sz w:val="15"/>
        </w:rPr>
        <w:t>.</w:t>
      </w:r>
    </w:p>
    <w:p w14:paraId="4C6E0DDD" w14:textId="77777777" w:rsidR="007A0C77" w:rsidRPr="007A0C77" w:rsidRDefault="007A0C77" w:rsidP="007A0C77">
      <w:pPr>
        <w:pStyle w:val="absatz"/>
        <w:spacing w:before="150" w:line="240" w:lineRule="auto"/>
        <w:jc w:val="both"/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</w:pPr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Die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zweite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negative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Bewertung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der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Probezeit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in der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Berufseingangsphase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hat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gemäß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Artikel 12/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sexies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des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Landesgesetzes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vom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12. Dezember 1996, Nr. 24, in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geltender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Fassung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, den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Ausschluss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aus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sämtlichen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Landes- und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Schulranglisten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zur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Folge</w:t>
      </w:r>
      <w:proofErr w:type="spellEnd"/>
      <w:r w:rsidRPr="007A0C77">
        <w:rPr>
          <w:rFonts w:ascii="Aptos" w:eastAsia="Aptos" w:hAnsi="Aptos" w:cstheme="minorBidi"/>
          <w:kern w:val="0"/>
          <w:sz w:val="22"/>
          <w:szCs w:val="22"/>
          <w:lang w:val="en-US" w:eastAsia="en-US" w:bidi="ar-SA"/>
        </w:rPr>
        <w:t>.</w:t>
      </w:r>
    </w:p>
    <w:p w14:paraId="71D8E114" w14:textId="49B784CD" w:rsidR="007A0C77" w:rsidRPr="007A0C77" w:rsidRDefault="007A0C77" w:rsidP="008D3E47">
      <w:pPr>
        <w:pStyle w:val="DeutscherText"/>
        <w:spacing w:before="120" w:line="240" w:lineRule="auto"/>
        <w:rPr>
          <w:rFonts w:ascii="Aptos" w:hAnsi="Aptos"/>
        </w:rPr>
      </w:pPr>
      <w:r w:rsidRPr="007A0C77">
        <w:rPr>
          <w:rFonts w:ascii="Aptos" w:hAnsi="Aptos"/>
          <w:sz w:val="18"/>
          <w:szCs w:val="18"/>
          <w:lang w:val="de-DE"/>
        </w:rPr>
        <w:t>Gegen diese Maßnahme kann gemäß Artikel 409 ff der Zivilprozessordnung Rekurs beim ordentlichen Gericht eingereicht werden. Dem Rekurs kann jedenfalls ein Schlichtungsversuch vorausgehen.</w:t>
      </w:r>
    </w:p>
    <w:p w14:paraId="1933316D" w14:textId="4CFF1BC3" w:rsidR="00552225" w:rsidRDefault="00552225" w:rsidP="007A0C77">
      <w:pPr>
        <w:spacing w:after="0" w:line="240" w:lineRule="exact"/>
        <w:jc w:val="both"/>
        <w:rPr>
          <w:sz w:val="16"/>
        </w:rPr>
      </w:pPr>
    </w:p>
    <w:tbl>
      <w:tblPr>
        <w:tblW w:w="10200" w:type="dxa"/>
        <w:tblBorders>
          <w:top w:val="single" w:sz="5" w:space="0" w:color="9FB3C8"/>
          <w:left w:val="single" w:sz="5" w:space="0" w:color="9FB3C8"/>
          <w:bottom w:val="single" w:sz="5" w:space="0" w:color="9FB3C8"/>
          <w:right w:val="single" w:sz="5" w:space="0" w:color="9FB3C8"/>
          <w:insideH w:val="single" w:sz="5" w:space="0" w:color="9FB3C8"/>
          <w:insideV w:val="single" w:sz="5" w:space="0" w:color="9FB3C8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52225" w14:paraId="0A7269E6" w14:textId="77777777" w:rsidTr="00831261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BFBE881" w14:textId="77777777" w:rsidR="00552225" w:rsidRPr="00927419" w:rsidRDefault="004B7039">
            <w:pPr>
              <w:spacing w:after="0"/>
              <w:rPr>
                <w:sz w:val="22"/>
              </w:rPr>
            </w:pPr>
            <w:r w:rsidRPr="00927419">
              <w:rPr>
                <w:b/>
                <w:color w:val="17365D"/>
                <w:sz w:val="22"/>
              </w:rPr>
              <w:t xml:space="preserve">Die </w:t>
            </w:r>
            <w:proofErr w:type="spellStart"/>
            <w:r w:rsidRPr="00927419">
              <w:rPr>
                <w:b/>
                <w:color w:val="17365D"/>
                <w:sz w:val="22"/>
              </w:rPr>
              <w:t>Schulführungskraft</w:t>
            </w:r>
            <w:proofErr w:type="spellEnd"/>
          </w:p>
        </w:tc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A1388C2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ORT_DATUM_FIRMA"/>
                <w:tag w:val="ORT_DATUM_FIRMA"/>
                <w:id w:val="715779245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{{ORT_DATUM_FIRMA}}</w:t>
                </w:r>
              </w:sdtContent>
            </w:sdt>
          </w:p>
        </w:tc>
      </w:tr>
      <w:tr w:rsidR="00552225" w14:paraId="5CE56394" w14:textId="77777777" w:rsidTr="00831261"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5553DA" w14:textId="77777777" w:rsidR="00552225" w:rsidRPr="00927419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DE_NAME_SCHULFUEHRUNGSKRAFT"/>
                <w:tag w:val="DE_NAME_SCHULFUEHRUNGSKRAFT"/>
                <w:id w:val="393468292"/>
                <w:text/>
              </w:sdtPr>
              <w:sdtEndPr/>
              <w:sdtContent>
                <w:r w:rsidR="004B7039" w:rsidRPr="00927419">
                  <w:rPr>
                    <w:color w:val="5D6D7E"/>
                    <w:sz w:val="22"/>
                  </w:rPr>
                  <w:t>{{DE_NAME_SCHULFUEHRUNGSKRAFT}}</w:t>
                </w:r>
              </w:sdtContent>
            </w:sdt>
          </w:p>
        </w:tc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E7EADFB" w14:textId="77777777" w:rsidR="00552225" w:rsidRPr="00927419" w:rsidRDefault="004B7039">
            <w:pPr>
              <w:spacing w:after="0"/>
              <w:rPr>
                <w:sz w:val="22"/>
              </w:rPr>
            </w:pPr>
            <w:proofErr w:type="spellStart"/>
            <w:r w:rsidRPr="00927419">
              <w:rPr>
                <w:color w:val="5D6D7E"/>
                <w:sz w:val="22"/>
              </w:rPr>
              <w:t>mit</w:t>
            </w:r>
            <w:proofErr w:type="spellEnd"/>
            <w:r w:rsidRPr="00927419">
              <w:rPr>
                <w:color w:val="5D6D7E"/>
                <w:sz w:val="22"/>
              </w:rPr>
              <w:t xml:space="preserve"> </w:t>
            </w:r>
            <w:proofErr w:type="spellStart"/>
            <w:r w:rsidRPr="00927419">
              <w:rPr>
                <w:color w:val="5D6D7E"/>
                <w:sz w:val="22"/>
              </w:rPr>
              <w:t>digitaler</w:t>
            </w:r>
            <w:proofErr w:type="spellEnd"/>
            <w:r w:rsidRPr="00927419">
              <w:rPr>
                <w:color w:val="5D6D7E"/>
                <w:sz w:val="22"/>
              </w:rPr>
              <w:t xml:space="preserve"> </w:t>
            </w:r>
            <w:proofErr w:type="spellStart"/>
            <w:r w:rsidRPr="00927419">
              <w:rPr>
                <w:color w:val="5D6D7E"/>
                <w:sz w:val="22"/>
              </w:rPr>
              <w:t>Unterschrift</w:t>
            </w:r>
            <w:proofErr w:type="spellEnd"/>
            <w:r w:rsidRPr="00927419">
              <w:rPr>
                <w:color w:val="5D6D7E"/>
                <w:sz w:val="22"/>
              </w:rPr>
              <w:t xml:space="preserve"> </w:t>
            </w:r>
            <w:proofErr w:type="spellStart"/>
            <w:r w:rsidRPr="00927419">
              <w:rPr>
                <w:color w:val="5D6D7E"/>
                <w:sz w:val="22"/>
              </w:rPr>
              <w:t>unterzeichnet</w:t>
            </w:r>
            <w:proofErr w:type="spellEnd"/>
          </w:p>
        </w:tc>
      </w:tr>
    </w:tbl>
    <w:p w14:paraId="672A0618" w14:textId="77777777" w:rsidR="00552225" w:rsidRDefault="004B7039">
      <w:r>
        <w:br w:type="page"/>
      </w:r>
    </w:p>
    <w:tbl>
      <w:tblPr>
        <w:tblW w:w="0" w:type="auto"/>
        <w:jc w:val="center"/>
        <w:tblBorders>
          <w:top w:val="single" w:sz="0" w:space="0" w:color="17365D"/>
          <w:left w:val="single" w:sz="0" w:space="0" w:color="17365D"/>
          <w:bottom w:val="single" w:sz="0" w:space="0" w:color="17365D"/>
          <w:right w:val="single" w:sz="0" w:space="0" w:color="17365D"/>
          <w:insideH w:val="single" w:sz="0" w:space="0" w:color="17365D"/>
          <w:insideV w:val="single" w:sz="0" w:space="0" w:color="17365D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5250"/>
      </w:tblGrid>
      <w:tr w:rsidR="00552225" w14:paraId="7EC1A923" w14:textId="77777777" w:rsidTr="00860DDF">
        <w:trPr>
          <w:jc w:val="center"/>
        </w:trPr>
        <w:tc>
          <w:tcPr>
            <w:tcW w:w="4950" w:type="dxa"/>
            <w:shd w:val="clear" w:color="auto" w:fill="17365D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238C50C" w14:textId="5DDC796D" w:rsidR="00552225" w:rsidRDefault="004B7039">
            <w:pPr>
              <w:spacing w:after="0"/>
            </w:pPr>
            <w:r>
              <w:rPr>
                <w:b/>
                <w:color w:val="FFFFFF"/>
                <w:sz w:val="20"/>
              </w:rPr>
              <w:lastRenderedPageBreak/>
              <w:t xml:space="preserve">ALLEGATO </w:t>
            </w:r>
            <w:r w:rsidR="00E71710">
              <w:rPr>
                <w:b/>
                <w:color w:val="FFFFFF"/>
                <w:sz w:val="20"/>
              </w:rPr>
              <w:t>E</w:t>
            </w:r>
          </w:p>
        </w:tc>
        <w:tc>
          <w:tcPr>
            <w:tcW w:w="5250" w:type="dxa"/>
            <w:shd w:val="clear" w:color="auto" w:fill="DCE6F1"/>
            <w:tcMar>
              <w:top w:w="110" w:type="dxa"/>
              <w:left w:w="160" w:type="dxa"/>
              <w:bottom w:w="110" w:type="dxa"/>
              <w:right w:w="160" w:type="dxa"/>
            </w:tcMar>
          </w:tcPr>
          <w:p w14:paraId="66EC40A3" w14:textId="3AF40439" w:rsidR="00552225" w:rsidRDefault="00860DDF">
            <w:pPr>
              <w:spacing w:after="0"/>
            </w:pPr>
            <w:proofErr w:type="spellStart"/>
            <w:r>
              <w:rPr>
                <w:rFonts w:ascii="Aptos Display" w:hAnsi="Aptos Display"/>
                <w:b/>
                <w:color w:val="17365D"/>
                <w:sz w:val="29"/>
              </w:rPr>
              <w:t>Seconda</w:t>
            </w:r>
            <w:proofErr w:type="spellEnd"/>
            <w:r>
              <w:rPr>
                <w:rFonts w:ascii="Aptos Display" w:hAnsi="Aptos Display"/>
                <w:b/>
                <w:color w:val="17365D"/>
                <w:sz w:val="29"/>
              </w:rPr>
              <w:t xml:space="preserve"> </w:t>
            </w:r>
            <w:proofErr w:type="spellStart"/>
            <w:r>
              <w:rPr>
                <w:rFonts w:ascii="Aptos Display" w:hAnsi="Aptos Display"/>
                <w:b/>
                <w:color w:val="17365D"/>
                <w:sz w:val="29"/>
              </w:rPr>
              <w:t>r</w:t>
            </w:r>
            <w:r w:rsidR="004B7039">
              <w:rPr>
                <w:rFonts w:ascii="Aptos Display" w:hAnsi="Aptos Display"/>
                <w:b/>
                <w:color w:val="17365D"/>
                <w:sz w:val="29"/>
              </w:rPr>
              <w:t>ipetizione</w:t>
            </w:r>
            <w:proofErr w:type="spellEnd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 xml:space="preserve"> del </w:t>
            </w:r>
            <w:proofErr w:type="spellStart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>periodo</w:t>
            </w:r>
            <w:proofErr w:type="spellEnd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 xml:space="preserve"> di </w:t>
            </w:r>
            <w:proofErr w:type="spellStart"/>
            <w:r w:rsidR="004B7039">
              <w:rPr>
                <w:rFonts w:ascii="Aptos Display" w:hAnsi="Aptos Display"/>
                <w:b/>
                <w:color w:val="17365D"/>
                <w:sz w:val="29"/>
              </w:rPr>
              <w:t>prova</w:t>
            </w:r>
            <w:proofErr w:type="spellEnd"/>
          </w:p>
          <w:p w14:paraId="1078A0E8" w14:textId="77777777" w:rsidR="00552225" w:rsidRDefault="004B7039">
            <w:pPr>
              <w:spacing w:after="0"/>
            </w:pPr>
            <w:proofErr w:type="spellStart"/>
            <w:r>
              <w:rPr>
                <w:color w:val="526474"/>
                <w:sz w:val="16"/>
              </w:rPr>
              <w:t>Inserimento</w:t>
            </w:r>
            <w:proofErr w:type="spellEnd"/>
            <w:r>
              <w:rPr>
                <w:color w:val="526474"/>
                <w:sz w:val="16"/>
              </w:rPr>
              <w:t xml:space="preserve"> </w:t>
            </w:r>
            <w:proofErr w:type="spellStart"/>
            <w:r>
              <w:rPr>
                <w:color w:val="526474"/>
                <w:sz w:val="16"/>
              </w:rPr>
              <w:t>professionale</w:t>
            </w:r>
            <w:proofErr w:type="spellEnd"/>
            <w:r>
              <w:rPr>
                <w:color w:val="526474"/>
                <w:sz w:val="16"/>
              </w:rPr>
              <w:t xml:space="preserve"> | Lettera </w:t>
            </w:r>
            <w:proofErr w:type="spellStart"/>
            <w:r>
              <w:rPr>
                <w:color w:val="526474"/>
                <w:sz w:val="16"/>
              </w:rPr>
              <w:t>compilabile</w:t>
            </w:r>
            <w:proofErr w:type="spellEnd"/>
          </w:p>
        </w:tc>
      </w:tr>
      <w:tr w:rsidR="00552225" w14:paraId="3899312C" w14:textId="77777777" w:rsidTr="00860DDF">
        <w:tblPrEx>
          <w:tblBorders>
            <w:top w:val="single" w:sz="4" w:space="0" w:color="9FB3C8"/>
            <w:left w:val="single" w:sz="4" w:space="0" w:color="9FB3C8"/>
            <w:bottom w:val="single" w:sz="4" w:space="0" w:color="9FB3C8"/>
            <w:right w:val="single" w:sz="4" w:space="0" w:color="9FB3C8"/>
            <w:insideH w:val="none" w:sz="0" w:space="0" w:color="auto"/>
            <w:insideV w:val="none" w:sz="0" w:space="0" w:color="auto"/>
          </w:tblBorders>
        </w:tblPrEx>
        <w:trPr>
          <w:trHeight w:val="1925"/>
          <w:jc w:val="center"/>
        </w:trPr>
        <w:tc>
          <w:tcPr>
            <w:tcW w:w="495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41525D8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INDIRIZZO_DOCENTE"/>
                <w:tag w:val="IT_INDIRIZZO_DOCENTE"/>
                <w:id w:val="122127069"/>
                <w:text/>
              </w:sdtPr>
              <w:sdtEndPr/>
              <w:sdtContent>
                <w:r w:rsidR="004B7039" w:rsidRPr="00A30466">
                  <w:rPr>
                    <w:sz w:val="22"/>
                  </w:rPr>
                  <w:t>{{IT_INDIRIZZO_</w:t>
                </w:r>
                <w:r w:rsidR="00927419" w:rsidRPr="00A30466">
                  <w:rPr>
                    <w:sz w:val="22"/>
                  </w:rPr>
                  <w:t>DIREZIONE SCOLASTICA</w:t>
                </w:r>
                <w:r w:rsidR="004B7039" w:rsidRPr="00A30466">
                  <w:rPr>
                    <w:sz w:val="22"/>
                  </w:rPr>
                  <w:t>}}</w:t>
                </w:r>
              </w:sdtContent>
            </w:sdt>
            <w:sdt>
              <w:sdtPr>
                <w:rPr>
                  <w:sz w:val="22"/>
                </w:rPr>
                <w:alias w:val="IT_CAP_LOCALITA"/>
                <w:tag w:val="IT_CAP_LOCALITA"/>
                <w:id w:val="-1393880974"/>
                <w:text/>
              </w:sdtPr>
              <w:sdtEndPr/>
              <w:sdtContent>
                <w:r w:rsidR="004B7039" w:rsidRPr="00A30466">
                  <w:rPr>
                    <w:sz w:val="22"/>
                  </w:rPr>
                  <w:t>{{IT_CAP_LOCALITA}}</w:t>
                </w:r>
              </w:sdtContent>
            </w:sdt>
          </w:p>
          <w:p w14:paraId="281B02EA" w14:textId="77777777" w:rsidR="00A30466" w:rsidRPr="00A30466" w:rsidRDefault="00A30466" w:rsidP="00A30466">
            <w:pPr>
              <w:rPr>
                <w:sz w:val="22"/>
              </w:rPr>
            </w:pPr>
          </w:p>
          <w:p w14:paraId="2F4B902B" w14:textId="77777777" w:rsidR="00A30466" w:rsidRPr="00A30466" w:rsidRDefault="00791A46" w:rsidP="00A3046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LUOGO"/>
                <w:tag w:val="IT_LUOGO"/>
                <w:id w:val="682328045"/>
                <w:text/>
              </w:sdtPr>
              <w:sdtEndPr/>
              <w:sdtContent>
                <w:r w:rsidR="00A30466" w:rsidRPr="00A30466">
                  <w:rPr>
                    <w:sz w:val="22"/>
                  </w:rPr>
                  <w:t>{{IT_LUOGO}}</w:t>
                </w:r>
              </w:sdtContent>
            </w:sdt>
            <w:r w:rsidR="00A30466" w:rsidRPr="00A30466">
              <w:rPr>
                <w:sz w:val="22"/>
              </w:rPr>
              <w:t xml:space="preserve">, </w:t>
            </w:r>
            <w:sdt>
              <w:sdtPr>
                <w:rPr>
                  <w:sz w:val="22"/>
                </w:rPr>
                <w:alias w:val="IT_DATA"/>
                <w:tag w:val="IT_DATA"/>
                <w:id w:val="81036393"/>
                <w:text/>
              </w:sdtPr>
              <w:sdtEndPr/>
              <w:sdtContent>
                <w:r w:rsidR="00A30466" w:rsidRPr="00A30466">
                  <w:rPr>
                    <w:sz w:val="22"/>
                  </w:rPr>
                  <w:t>{{IT_DATA}}</w:t>
                </w:r>
              </w:sdtContent>
            </w:sdt>
          </w:p>
          <w:p w14:paraId="6682A125" w14:textId="2F552182" w:rsidR="00A30466" w:rsidRPr="00A30466" w:rsidRDefault="00A30466" w:rsidP="00A30466">
            <w:pPr>
              <w:rPr>
                <w:sz w:val="22"/>
              </w:rPr>
            </w:pPr>
          </w:p>
        </w:tc>
        <w:tc>
          <w:tcPr>
            <w:tcW w:w="5250" w:type="dxa"/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46DF69" w14:textId="77777777" w:rsidR="00927419" w:rsidRPr="007A0C77" w:rsidRDefault="004B7039" w:rsidP="007A0C77">
            <w:pPr>
              <w:spacing w:after="0" w:line="240" w:lineRule="auto"/>
              <w:rPr>
                <w:b/>
                <w:color w:val="17365D"/>
                <w:sz w:val="10"/>
                <w:szCs w:val="10"/>
              </w:rPr>
            </w:pPr>
            <w:proofErr w:type="spellStart"/>
            <w:r w:rsidRPr="007A0C77">
              <w:rPr>
                <w:b/>
                <w:color w:val="17365D"/>
                <w:sz w:val="22"/>
              </w:rPr>
              <w:t>Direzione</w:t>
            </w:r>
            <w:proofErr w:type="spellEnd"/>
            <w:r w:rsidRPr="007A0C77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7A0C77">
              <w:rPr>
                <w:b/>
                <w:color w:val="17365D"/>
                <w:sz w:val="22"/>
              </w:rPr>
              <w:t>provinciale</w:t>
            </w:r>
            <w:proofErr w:type="spellEnd"/>
            <w:r w:rsidRPr="007A0C77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7A0C77">
              <w:rPr>
                <w:b/>
                <w:color w:val="17365D"/>
                <w:sz w:val="22"/>
              </w:rPr>
              <w:t>Scuole</w:t>
            </w:r>
            <w:proofErr w:type="spellEnd"/>
            <w:r w:rsidRPr="007A0C77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7A0C77">
              <w:rPr>
                <w:b/>
                <w:color w:val="17365D"/>
                <w:sz w:val="22"/>
              </w:rPr>
              <w:t>ladine</w:t>
            </w:r>
            <w:proofErr w:type="spellEnd"/>
            <w:r w:rsidRPr="007A0C77">
              <w:rPr>
                <w:b/>
                <w:color w:val="17365D"/>
                <w:sz w:val="22"/>
              </w:rPr>
              <w:br/>
            </w:r>
          </w:p>
          <w:p w14:paraId="7198B6E9" w14:textId="76726C5C" w:rsidR="00552225" w:rsidRPr="007A0C77" w:rsidRDefault="004B7039" w:rsidP="007A0C77">
            <w:pPr>
              <w:spacing w:after="0" w:line="240" w:lineRule="auto"/>
              <w:rPr>
                <w:b/>
                <w:color w:val="17365D"/>
                <w:sz w:val="10"/>
                <w:szCs w:val="10"/>
              </w:rPr>
            </w:pPr>
            <w:r w:rsidRPr="007A0C77">
              <w:rPr>
                <w:b/>
                <w:color w:val="17365D"/>
                <w:sz w:val="22"/>
                <w:lang w:val="it-IT"/>
              </w:rPr>
              <w:t>Ispettorato delle scuole ladine</w:t>
            </w:r>
            <w:r w:rsidRPr="007A0C77">
              <w:rPr>
                <w:b/>
                <w:color w:val="17365D"/>
                <w:sz w:val="22"/>
              </w:rPr>
              <w:br/>
            </w:r>
          </w:p>
          <w:p w14:paraId="0AAE0986" w14:textId="77777777" w:rsidR="007A0C77" w:rsidRPr="007A0C77" w:rsidRDefault="007A0C77" w:rsidP="007A0C77">
            <w:pPr>
              <w:suppressAutoHyphens/>
              <w:spacing w:after="0" w:line="240" w:lineRule="exact"/>
              <w:rPr>
                <w:b/>
                <w:color w:val="17365D"/>
                <w:sz w:val="22"/>
                <w:lang w:val="it-IT"/>
              </w:rPr>
            </w:pPr>
            <w:r w:rsidRPr="007A0C77">
              <w:rPr>
                <w:b/>
                <w:color w:val="17365D"/>
                <w:sz w:val="22"/>
                <w:lang w:val="it-IT"/>
              </w:rPr>
              <w:t>Direzione provinciale Scuole primarie e secondarie di 1. e 2. grado di lingua tedesca</w:t>
            </w:r>
          </w:p>
          <w:p w14:paraId="51B01D57" w14:textId="77777777" w:rsidR="007A0C77" w:rsidRPr="007A0C77" w:rsidRDefault="007A0C77" w:rsidP="007A0C77">
            <w:pPr>
              <w:spacing w:after="0" w:line="240" w:lineRule="auto"/>
              <w:rPr>
                <w:rFonts w:eastAsia="Arial" w:cs="Arial"/>
                <w:kern w:val="2"/>
                <w:sz w:val="10"/>
                <w:szCs w:val="10"/>
                <w:lang w:val="it-IT" w:eastAsia="zh-CN" w:bidi="hi-IN"/>
              </w:rPr>
            </w:pPr>
          </w:p>
          <w:p w14:paraId="3C6CE4FA" w14:textId="6C626D44" w:rsidR="007A0C77" w:rsidRPr="007A0C77" w:rsidRDefault="007A0C77" w:rsidP="007A0C77">
            <w:pPr>
              <w:suppressAutoHyphens/>
              <w:spacing w:after="0" w:line="240" w:lineRule="exact"/>
              <w:rPr>
                <w:sz w:val="22"/>
              </w:rPr>
            </w:pPr>
            <w:r w:rsidRPr="007A0C77">
              <w:rPr>
                <w:b/>
                <w:color w:val="17365D"/>
                <w:sz w:val="22"/>
                <w:lang w:val="it-IT"/>
              </w:rPr>
              <w:t>Direzione provinciale Scuole primarie e secondarie di 1. e 2. grado di lingua italiana</w:t>
            </w:r>
          </w:p>
        </w:tc>
      </w:tr>
    </w:tbl>
    <w:p w14:paraId="5FE03E8D" w14:textId="77777777" w:rsidR="00927419" w:rsidRDefault="00927419" w:rsidP="00927419">
      <w:pPr>
        <w:spacing w:before="80" w:after="140"/>
      </w:pPr>
    </w:p>
    <w:tbl>
      <w:tblPr>
        <w:tblW w:w="0" w:type="auto"/>
        <w:tblBorders>
          <w:top w:val="single" w:sz="0" w:space="0" w:color="17365D"/>
          <w:left w:val="single" w:sz="0" w:space="0" w:color="17365D"/>
          <w:bottom w:val="single" w:sz="0" w:space="0" w:color="17365D"/>
          <w:right w:val="single" w:sz="0" w:space="0" w:color="17365D"/>
          <w:insideH w:val="single" w:sz="0" w:space="0" w:color="17365D"/>
          <w:insideV w:val="single" w:sz="0" w:space="0" w:color="17365D"/>
        </w:tblBorders>
        <w:tblLook w:val="04A0" w:firstRow="1" w:lastRow="0" w:firstColumn="1" w:lastColumn="0" w:noHBand="0" w:noVBand="1"/>
      </w:tblPr>
      <w:tblGrid>
        <w:gridCol w:w="10200"/>
      </w:tblGrid>
      <w:tr w:rsidR="00552225" w:rsidRPr="00927419" w14:paraId="5FE24CC3" w14:textId="77777777">
        <w:tc>
          <w:tcPr>
            <w:tcW w:w="10200" w:type="dxa"/>
            <w:shd w:val="clear" w:color="auto" w:fill="17365D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D292E4E" w14:textId="62CC82CC" w:rsidR="00552225" w:rsidRPr="007A0C77" w:rsidRDefault="007A0C77">
            <w:pPr>
              <w:spacing w:after="0"/>
              <w:rPr>
                <w:sz w:val="24"/>
                <w:szCs w:val="24"/>
              </w:rPr>
            </w:pPr>
            <w:r w:rsidRPr="007A0C77">
              <w:rPr>
                <w:b/>
                <w:color w:val="FFFFFF"/>
                <w:sz w:val="24"/>
                <w:szCs w:val="24"/>
                <w:lang w:val="it-IT"/>
              </w:rPr>
              <w:t>Valutazione negativa del secondo periodo di prova nella fase di inserimento professionale</w:t>
            </w:r>
          </w:p>
        </w:tc>
      </w:tr>
    </w:tbl>
    <w:p w14:paraId="6573727E" w14:textId="77777777" w:rsidR="00A30466" w:rsidRDefault="00A30466" w:rsidP="008D3E47">
      <w:pPr>
        <w:spacing w:after="0" w:line="240" w:lineRule="exact"/>
      </w:pPr>
    </w:p>
    <w:p w14:paraId="07A7BA5F" w14:textId="341D5C87" w:rsidR="00552225" w:rsidRPr="00A30466" w:rsidRDefault="004B7039" w:rsidP="008D3E47">
      <w:pPr>
        <w:rPr>
          <w:sz w:val="22"/>
        </w:rPr>
      </w:pPr>
      <w:r w:rsidRPr="00A30466">
        <w:rPr>
          <w:sz w:val="22"/>
        </w:rPr>
        <w:t xml:space="preserve">Gentile </w:t>
      </w:r>
      <w:sdt>
        <w:sdtPr>
          <w:rPr>
            <w:sz w:val="22"/>
          </w:rPr>
          <w:alias w:val="IT_FORMULA_NOME"/>
          <w:tag w:val="IT_FORMULA_NOME"/>
          <w:id w:val="401424131"/>
          <w:text/>
        </w:sdtPr>
        <w:sdtEndPr/>
        <w:sdtContent>
          <w:r w:rsidRPr="00A30466">
            <w:rPr>
              <w:sz w:val="22"/>
            </w:rPr>
            <w:t>{{IT_FORMULA_NOME}}</w:t>
          </w:r>
        </w:sdtContent>
      </w:sdt>
      <w:r w:rsidRPr="00A30466">
        <w:rPr>
          <w:sz w:val="22"/>
        </w:rPr>
        <w:t>,</w:t>
      </w:r>
    </w:p>
    <w:p w14:paraId="48A586B5" w14:textId="701C8C18" w:rsidR="00552225" w:rsidRPr="00A30466" w:rsidRDefault="004B7039" w:rsidP="008D3E47">
      <w:pPr>
        <w:spacing w:after="100"/>
        <w:jc w:val="both"/>
        <w:rPr>
          <w:sz w:val="22"/>
        </w:rPr>
      </w:pPr>
      <w:proofErr w:type="spellStart"/>
      <w:r w:rsidRPr="00A30466">
        <w:rPr>
          <w:sz w:val="22"/>
        </w:rPr>
        <w:t>i</w:t>
      </w:r>
      <w:proofErr w:type="spellEnd"/>
      <w:r w:rsidRPr="00A30466">
        <w:rPr>
          <w:sz w:val="22"/>
        </w:rPr>
        <w:t xml:space="preserve"> </w:t>
      </w:r>
      <w:proofErr w:type="spellStart"/>
      <w:r w:rsidRPr="00A30466">
        <w:rPr>
          <w:sz w:val="22"/>
        </w:rPr>
        <w:t>dati</w:t>
      </w:r>
      <w:proofErr w:type="spellEnd"/>
      <w:r w:rsidRPr="00A30466">
        <w:rPr>
          <w:sz w:val="22"/>
        </w:rPr>
        <w:t xml:space="preserve"> </w:t>
      </w:r>
      <w:proofErr w:type="spellStart"/>
      <w:r w:rsidRPr="00A30466">
        <w:rPr>
          <w:sz w:val="22"/>
        </w:rPr>
        <w:t>seguenti</w:t>
      </w:r>
      <w:proofErr w:type="spellEnd"/>
      <w:r w:rsidRPr="00A30466">
        <w:rPr>
          <w:sz w:val="22"/>
        </w:rPr>
        <w:t xml:space="preserve"> </w:t>
      </w:r>
      <w:proofErr w:type="spellStart"/>
      <w:r w:rsidRPr="00A30466">
        <w:rPr>
          <w:sz w:val="22"/>
        </w:rPr>
        <w:t>costituiscono</w:t>
      </w:r>
      <w:proofErr w:type="spellEnd"/>
      <w:r w:rsidRPr="00A30466">
        <w:rPr>
          <w:sz w:val="22"/>
        </w:rPr>
        <w:t xml:space="preserve"> la base per il </w:t>
      </w:r>
      <w:proofErr w:type="spellStart"/>
      <w:r w:rsidRPr="00A30466">
        <w:rPr>
          <w:sz w:val="22"/>
        </w:rPr>
        <w:t>provvedimento</w:t>
      </w:r>
      <w:proofErr w:type="spellEnd"/>
      <w:r w:rsidRPr="00A30466">
        <w:rPr>
          <w:sz w:val="22"/>
        </w:rPr>
        <w:t xml:space="preserve"> </w:t>
      </w:r>
      <w:proofErr w:type="spellStart"/>
      <w:r w:rsidRPr="00A30466">
        <w:rPr>
          <w:sz w:val="22"/>
        </w:rPr>
        <w:t>relativo</w:t>
      </w:r>
      <w:proofErr w:type="spellEnd"/>
      <w:r w:rsidRPr="00A30466">
        <w:rPr>
          <w:sz w:val="22"/>
        </w:rPr>
        <w:t xml:space="preserve"> alla </w:t>
      </w:r>
      <w:proofErr w:type="spellStart"/>
      <w:r w:rsidR="008D3E47">
        <w:rPr>
          <w:sz w:val="22"/>
        </w:rPr>
        <w:t>seconda</w:t>
      </w:r>
      <w:proofErr w:type="spellEnd"/>
      <w:r w:rsidR="008D3E47">
        <w:rPr>
          <w:sz w:val="22"/>
        </w:rPr>
        <w:t xml:space="preserve"> </w:t>
      </w:r>
      <w:proofErr w:type="spellStart"/>
      <w:r w:rsidRPr="00A30466">
        <w:rPr>
          <w:sz w:val="22"/>
        </w:rPr>
        <w:t>ripetizione</w:t>
      </w:r>
      <w:proofErr w:type="spellEnd"/>
      <w:r w:rsidRPr="00A30466">
        <w:rPr>
          <w:sz w:val="22"/>
        </w:rPr>
        <w:t xml:space="preserve"> del </w:t>
      </w:r>
      <w:proofErr w:type="spellStart"/>
      <w:r w:rsidRPr="00A30466">
        <w:rPr>
          <w:sz w:val="22"/>
        </w:rPr>
        <w:t>periodo</w:t>
      </w:r>
      <w:proofErr w:type="spellEnd"/>
      <w:r w:rsidRPr="00A30466">
        <w:rPr>
          <w:sz w:val="22"/>
        </w:rPr>
        <w:t xml:space="preserve"> di </w:t>
      </w:r>
      <w:proofErr w:type="spellStart"/>
      <w:r w:rsidRPr="00A30466">
        <w:rPr>
          <w:sz w:val="22"/>
        </w:rPr>
        <w:t>prova</w:t>
      </w:r>
      <w:proofErr w:type="spellEnd"/>
      <w:r w:rsidRPr="00A30466">
        <w:rPr>
          <w:sz w:val="22"/>
        </w:rPr>
        <w:t>:</w:t>
      </w:r>
    </w:p>
    <w:tbl>
      <w:tblPr>
        <w:tblW w:w="10200" w:type="dxa"/>
        <w:tblBorders>
          <w:top w:val="single" w:sz="5" w:space="0" w:color="9FB3C8"/>
          <w:left w:val="single" w:sz="5" w:space="0" w:color="9FB3C8"/>
          <w:bottom w:val="single" w:sz="5" w:space="0" w:color="9FB3C8"/>
          <w:right w:val="single" w:sz="5" w:space="0" w:color="9FB3C8"/>
          <w:insideH w:val="single" w:sz="5" w:space="0" w:color="9FB3C8"/>
          <w:insideV w:val="single" w:sz="5" w:space="0" w:color="9FB3C8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52225" w:rsidRPr="00A30466" w14:paraId="5E452A50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12DB070" w14:textId="77777777" w:rsidR="00552225" w:rsidRPr="00A30466" w:rsidRDefault="004B7039">
            <w:pPr>
              <w:spacing w:after="0"/>
              <w:rPr>
                <w:sz w:val="22"/>
              </w:rPr>
            </w:pPr>
            <w:proofErr w:type="spellStart"/>
            <w:r w:rsidRPr="00A30466">
              <w:rPr>
                <w:b/>
                <w:color w:val="17365D"/>
                <w:sz w:val="22"/>
              </w:rPr>
              <w:t>Insegnante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0D674A2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INSEGNANTE"/>
                <w:tag w:val="IT_INSEGNANTE"/>
                <w:id w:val="-1257052584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{{IT_INSEGNANTE}}</w:t>
                </w:r>
              </w:sdtContent>
            </w:sdt>
          </w:p>
        </w:tc>
      </w:tr>
      <w:tr w:rsidR="00552225" w:rsidRPr="00A30466" w14:paraId="2C2693AF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E75397F" w14:textId="77777777" w:rsidR="00552225" w:rsidRPr="00A30466" w:rsidRDefault="004B7039">
            <w:pPr>
              <w:spacing w:after="0"/>
              <w:rPr>
                <w:sz w:val="22"/>
              </w:rPr>
            </w:pPr>
            <w:r w:rsidRPr="00A30466">
              <w:rPr>
                <w:b/>
                <w:color w:val="17365D"/>
                <w:sz w:val="22"/>
              </w:rPr>
              <w:t xml:space="preserve">Data di </w:t>
            </w:r>
            <w:proofErr w:type="spellStart"/>
            <w:r w:rsidRPr="00A30466">
              <w:rPr>
                <w:b/>
                <w:color w:val="17365D"/>
                <w:sz w:val="22"/>
              </w:rPr>
              <w:t>nascita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22B8F56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DATA_NASCITA"/>
                <w:tag w:val="IT_DATA_NASCITA"/>
                <w:id w:val="735358282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{{IT_DATA_NASCITA}}</w:t>
                </w:r>
              </w:sdtContent>
            </w:sdt>
          </w:p>
        </w:tc>
      </w:tr>
      <w:tr w:rsidR="00552225" w:rsidRPr="00A30466" w14:paraId="27D3572A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EFC7850" w14:textId="77777777" w:rsidR="00552225" w:rsidRPr="00A30466" w:rsidRDefault="004B7039">
            <w:pPr>
              <w:spacing w:after="0"/>
              <w:rPr>
                <w:sz w:val="22"/>
              </w:rPr>
            </w:pPr>
            <w:proofErr w:type="spellStart"/>
            <w:r w:rsidRPr="00A30466">
              <w:rPr>
                <w:b/>
                <w:color w:val="17365D"/>
                <w:sz w:val="22"/>
              </w:rPr>
              <w:t>Periodo</w:t>
            </w:r>
            <w:proofErr w:type="spellEnd"/>
            <w:r w:rsidRPr="00A30466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A30466">
              <w:rPr>
                <w:b/>
                <w:color w:val="17365D"/>
                <w:sz w:val="22"/>
              </w:rPr>
              <w:t>contrattuale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6A089CE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PERIODO_CONTRATTO"/>
                <w:tag w:val="IT_PERIODO_CONTRATTO"/>
                <w:id w:val="1606841839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{{IT_PERIODO_CONTRATTO}}</w:t>
                </w:r>
              </w:sdtContent>
            </w:sdt>
          </w:p>
        </w:tc>
      </w:tr>
      <w:tr w:rsidR="00552225" w:rsidRPr="00A30466" w14:paraId="69DBCFD4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1C3A9FE" w14:textId="77777777" w:rsidR="00552225" w:rsidRPr="00A30466" w:rsidRDefault="004B7039">
            <w:pPr>
              <w:spacing w:after="0"/>
              <w:rPr>
                <w:sz w:val="22"/>
              </w:rPr>
            </w:pPr>
            <w:r w:rsidRPr="00A30466">
              <w:rPr>
                <w:b/>
                <w:color w:val="17365D"/>
                <w:sz w:val="22"/>
              </w:rPr>
              <w:t>Scuola</w:t>
            </w:r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A5D56E7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SCUOLA"/>
                <w:tag w:val="IT_SCUOLA"/>
                <w:id w:val="-1151828838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{{IT_SCUOLA}}</w:t>
                </w:r>
              </w:sdtContent>
            </w:sdt>
          </w:p>
        </w:tc>
      </w:tr>
      <w:tr w:rsidR="00552225" w:rsidRPr="00A30466" w14:paraId="5E60C8D7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0C0F838" w14:textId="77777777" w:rsidR="00552225" w:rsidRPr="00A30466" w:rsidRDefault="004B7039">
            <w:pPr>
              <w:spacing w:after="0"/>
              <w:rPr>
                <w:sz w:val="22"/>
              </w:rPr>
            </w:pPr>
            <w:r w:rsidRPr="00A30466">
              <w:rPr>
                <w:b/>
                <w:color w:val="17365D"/>
                <w:sz w:val="22"/>
              </w:rPr>
              <w:t xml:space="preserve">Classe di </w:t>
            </w:r>
            <w:proofErr w:type="spellStart"/>
            <w:r w:rsidRPr="00A30466">
              <w:rPr>
                <w:b/>
                <w:color w:val="17365D"/>
                <w:sz w:val="22"/>
              </w:rPr>
              <w:t>concorso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5FF4E03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CLASSE_CONCORSO"/>
                <w:tag w:val="IT_CLASSE_CONCORSO"/>
                <w:id w:val="2036225762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{{IT_CLASSE_CONCORSO}}</w:t>
                </w:r>
              </w:sdtContent>
            </w:sdt>
          </w:p>
        </w:tc>
      </w:tr>
      <w:tr w:rsidR="00552225" w:rsidRPr="00A30466" w14:paraId="12A14ABE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205D4C5" w14:textId="77777777" w:rsidR="00552225" w:rsidRPr="00A30466" w:rsidRDefault="004B7039">
            <w:pPr>
              <w:spacing w:after="0"/>
              <w:rPr>
                <w:sz w:val="22"/>
              </w:rPr>
            </w:pPr>
            <w:r w:rsidRPr="00A30466">
              <w:rPr>
                <w:b/>
                <w:color w:val="17365D"/>
                <w:sz w:val="22"/>
              </w:rPr>
              <w:t xml:space="preserve">Anno </w:t>
            </w:r>
            <w:proofErr w:type="spellStart"/>
            <w:r w:rsidRPr="00A30466">
              <w:rPr>
                <w:b/>
                <w:color w:val="17365D"/>
                <w:sz w:val="22"/>
              </w:rPr>
              <w:t>scolastico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4C05C49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ANNO_SCOLASTICO"/>
                <w:tag w:val="IT_ANNO_SCOLASTICO"/>
                <w:id w:val="2056589285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{{IT_ANNO_SCOLASTICO}}</w:t>
                </w:r>
              </w:sdtContent>
            </w:sdt>
          </w:p>
        </w:tc>
      </w:tr>
      <w:tr w:rsidR="00552225" w:rsidRPr="00A30466" w14:paraId="32FACC71" w14:textId="77777777" w:rsidTr="007A0C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0BD15FE" w14:textId="77777777" w:rsidR="00552225" w:rsidRPr="00A30466" w:rsidRDefault="004B7039">
            <w:pPr>
              <w:spacing w:after="0"/>
              <w:rPr>
                <w:sz w:val="22"/>
              </w:rPr>
            </w:pPr>
            <w:proofErr w:type="spellStart"/>
            <w:r w:rsidRPr="00A30466">
              <w:rPr>
                <w:b/>
                <w:color w:val="17365D"/>
                <w:sz w:val="22"/>
              </w:rPr>
              <w:t>Seduta</w:t>
            </w:r>
            <w:proofErr w:type="spellEnd"/>
            <w:r w:rsidRPr="00A30466">
              <w:rPr>
                <w:b/>
                <w:color w:val="17365D"/>
                <w:sz w:val="22"/>
              </w:rPr>
              <w:t xml:space="preserve"> / </w:t>
            </w:r>
            <w:proofErr w:type="spellStart"/>
            <w:r w:rsidRPr="00A30466">
              <w:rPr>
                <w:b/>
                <w:color w:val="17365D"/>
                <w:sz w:val="22"/>
              </w:rPr>
              <w:t>parere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101893E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SEDUTA_PARERE"/>
                <w:tag w:val="IT_SEDUTA_PARERE"/>
                <w:id w:val="572088147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{{IT_SEDUTA_PARERE}}</w:t>
                </w:r>
              </w:sdtContent>
            </w:sdt>
          </w:p>
        </w:tc>
      </w:tr>
    </w:tbl>
    <w:p w14:paraId="688CDC4A" w14:textId="77777777" w:rsidR="007A0C77" w:rsidRDefault="007A0C77" w:rsidP="007A0C77">
      <w:pPr>
        <w:suppressAutoHyphens/>
        <w:spacing w:after="0" w:line="276" w:lineRule="auto"/>
        <w:rPr>
          <w:rFonts w:ascii="Calibri Light" w:eastAsia="NSimSun" w:hAnsi="Calibri Light" w:cs="Arial"/>
          <w:kern w:val="2"/>
          <w:sz w:val="22"/>
          <w:lang w:val="it-IT" w:eastAsia="zh-CN" w:bidi="hi-IN"/>
        </w:rPr>
      </w:pPr>
    </w:p>
    <w:p w14:paraId="0ADA7CA4" w14:textId="050D6587" w:rsidR="007A0C77" w:rsidRPr="007A0C77" w:rsidRDefault="007A0C77" w:rsidP="007A0C77">
      <w:pPr>
        <w:suppressAutoHyphens/>
        <w:spacing w:after="0" w:line="240" w:lineRule="exact"/>
        <w:jc w:val="both"/>
        <w:rPr>
          <w:rFonts w:eastAsia="NSimSun" w:cs="Lucida Sans"/>
          <w:kern w:val="2"/>
          <w:sz w:val="24"/>
          <w:szCs w:val="24"/>
          <w:lang w:val="de-DE" w:eastAsia="zh-CN" w:bidi="hi-IN"/>
        </w:rPr>
      </w:pPr>
      <w:r w:rsidRPr="007A0C77">
        <w:rPr>
          <w:rFonts w:eastAsia="NSimSun" w:cs="Arial"/>
          <w:kern w:val="2"/>
          <w:sz w:val="22"/>
          <w:lang w:val="it-IT" w:eastAsia="zh-CN" w:bidi="hi-IN"/>
        </w:rPr>
        <w:t xml:space="preserve">Tutto ciò premesso, la dirigente scolastica/il dirigente scolastico esprime una valutazione </w:t>
      </w:r>
      <w:r w:rsidRPr="007A0C77">
        <w:rPr>
          <w:rFonts w:eastAsia="NSimSun" w:cs="Arial"/>
          <w:b/>
          <w:color w:val="FF0000"/>
          <w:kern w:val="2"/>
          <w:sz w:val="24"/>
          <w:szCs w:val="24"/>
          <w:lang w:val="it-IT" w:eastAsia="zh-CN" w:bidi="hi-IN"/>
        </w:rPr>
        <w:t>negativa</w:t>
      </w:r>
      <w:r>
        <w:rPr>
          <w:rFonts w:eastAsia="NSimSun" w:cs="Arial"/>
          <w:color w:val="FF0000"/>
          <w:kern w:val="2"/>
          <w:sz w:val="22"/>
          <w:lang w:val="it-IT" w:eastAsia="zh-CN" w:bidi="hi-IN"/>
        </w:rPr>
        <w:t xml:space="preserve"> </w:t>
      </w:r>
      <w:r w:rsidRPr="007A0C77">
        <w:rPr>
          <w:rFonts w:eastAsia="NSimSun" w:cs="Arial"/>
          <w:kern w:val="2"/>
          <w:sz w:val="22"/>
          <w:lang w:val="it-IT" w:eastAsia="zh-CN" w:bidi="hi-IN"/>
        </w:rPr>
        <w:t>riguardo al secondo periodo di prova previsto dalla fase di inserimento professionale.</w:t>
      </w:r>
    </w:p>
    <w:p w14:paraId="54330309" w14:textId="77777777" w:rsidR="00A30466" w:rsidRDefault="00A30466" w:rsidP="00A30466">
      <w:pPr>
        <w:pStyle w:val="Abschnitt"/>
        <w:spacing w:after="0"/>
      </w:pPr>
    </w:p>
    <w:p w14:paraId="4256D199" w14:textId="7854DBA9" w:rsidR="00552225" w:rsidRPr="00A30466" w:rsidRDefault="004B7039" w:rsidP="00A30466">
      <w:pPr>
        <w:pStyle w:val="Abschnitt"/>
        <w:spacing w:after="0"/>
        <w:rPr>
          <w:sz w:val="22"/>
        </w:rPr>
      </w:pPr>
      <w:r w:rsidRPr="00A30466">
        <w:rPr>
          <w:sz w:val="22"/>
        </w:rPr>
        <w:t xml:space="preserve">MOTIVAZIONE </w:t>
      </w:r>
    </w:p>
    <w:tbl>
      <w:tblPr>
        <w:tblW w:w="0" w:type="auto"/>
        <w:tblBorders>
          <w:top w:val="single" w:sz="6" w:space="0" w:color="D89B22"/>
          <w:left w:val="single" w:sz="6" w:space="0" w:color="D89B22"/>
          <w:bottom w:val="single" w:sz="6" w:space="0" w:color="D89B22"/>
          <w:right w:val="single" w:sz="6" w:space="0" w:color="D89B22"/>
          <w:insideH w:val="single" w:sz="6" w:space="0" w:color="D89B22"/>
          <w:insideV w:val="single" w:sz="6" w:space="0" w:color="D89B22"/>
        </w:tblBorders>
        <w:tblLook w:val="04A0" w:firstRow="1" w:lastRow="0" w:firstColumn="1" w:lastColumn="0" w:noHBand="0" w:noVBand="1"/>
      </w:tblPr>
      <w:tblGrid>
        <w:gridCol w:w="10184"/>
      </w:tblGrid>
      <w:tr w:rsidR="00552225" w:rsidRPr="00A30466" w14:paraId="65E67057" w14:textId="77777777">
        <w:tc>
          <w:tcPr>
            <w:tcW w:w="10200" w:type="dxa"/>
            <w:shd w:val="clear" w:color="auto" w:fill="FFF9E8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7B3C056" w14:textId="247B584C" w:rsidR="00552225" w:rsidRPr="00A30466" w:rsidRDefault="00791A46">
            <w:pPr>
              <w:spacing w:after="660"/>
              <w:rPr>
                <w:sz w:val="22"/>
              </w:rPr>
            </w:pPr>
            <w:sdt>
              <w:sdtPr>
                <w:rPr>
                  <w:sz w:val="22"/>
                </w:rPr>
                <w:alias w:val="IT_MOTIVAZIONE_E_MISURE"/>
                <w:tag w:val="IT_MOTIVAZIONE_E_MISURE"/>
                <w:id w:val="1243834227"/>
                <w:text/>
              </w:sdtPr>
              <w:sdtEndPr/>
              <w:sdtContent>
                <w:r w:rsidR="004B7039" w:rsidRPr="00A30466">
                  <w:rPr>
                    <w:color w:val="66531E"/>
                    <w:sz w:val="22"/>
                  </w:rPr>
                  <w:t>{{IT_MOTIVAZIONE</w:t>
                </w:r>
                <w:r w:rsidR="00860DDF" w:rsidRPr="00A30466">
                  <w:rPr>
                    <w:color w:val="66531E"/>
                    <w:sz w:val="22"/>
                  </w:rPr>
                  <w:t xml:space="preserve"> </w:t>
                </w:r>
                <w:r w:rsidR="004B7039" w:rsidRPr="00A30466">
                  <w:rPr>
                    <w:color w:val="66531E"/>
                    <w:sz w:val="22"/>
                  </w:rPr>
                  <w:t>}}</w:t>
                </w:r>
              </w:sdtContent>
            </w:sdt>
          </w:p>
        </w:tc>
      </w:tr>
    </w:tbl>
    <w:p w14:paraId="5470B649" w14:textId="477B7FAD" w:rsidR="00552225" w:rsidRDefault="004B7039">
      <w:pPr>
        <w:spacing w:before="40"/>
      </w:pPr>
      <w:proofErr w:type="spellStart"/>
      <w:r>
        <w:rPr>
          <w:i/>
          <w:color w:val="64696E"/>
          <w:sz w:val="15"/>
        </w:rPr>
        <w:t>Motivare</w:t>
      </w:r>
      <w:proofErr w:type="spellEnd"/>
      <w:r>
        <w:rPr>
          <w:i/>
          <w:color w:val="64696E"/>
          <w:sz w:val="15"/>
        </w:rPr>
        <w:t xml:space="preserve"> la </w:t>
      </w:r>
      <w:proofErr w:type="spellStart"/>
      <w:r>
        <w:rPr>
          <w:i/>
          <w:color w:val="64696E"/>
          <w:sz w:val="15"/>
        </w:rPr>
        <w:t>valutazione</w:t>
      </w:r>
      <w:proofErr w:type="spellEnd"/>
      <w:r>
        <w:rPr>
          <w:i/>
          <w:color w:val="64696E"/>
          <w:sz w:val="15"/>
        </w:rPr>
        <w:t xml:space="preserve"> </w:t>
      </w:r>
      <w:proofErr w:type="spellStart"/>
      <w:r w:rsidR="00860DDF">
        <w:rPr>
          <w:i/>
          <w:color w:val="64696E"/>
          <w:sz w:val="15"/>
        </w:rPr>
        <w:t>negativ</w:t>
      </w:r>
      <w:r w:rsidR="008D3E47">
        <w:rPr>
          <w:i/>
          <w:color w:val="64696E"/>
          <w:sz w:val="15"/>
        </w:rPr>
        <w:t>a</w:t>
      </w:r>
      <w:proofErr w:type="spellEnd"/>
      <w:r w:rsidR="00860DDF">
        <w:rPr>
          <w:i/>
          <w:color w:val="64696E"/>
          <w:sz w:val="15"/>
        </w:rPr>
        <w:t>.</w:t>
      </w:r>
      <w:r>
        <w:rPr>
          <w:i/>
          <w:color w:val="64696E"/>
          <w:sz w:val="15"/>
        </w:rPr>
        <w:t xml:space="preserve"> </w:t>
      </w:r>
    </w:p>
    <w:p w14:paraId="3136EBDC" w14:textId="3EEF8054" w:rsidR="007A0C77" w:rsidRPr="00860DDF" w:rsidRDefault="007A0C77" w:rsidP="00860DDF">
      <w:pPr>
        <w:spacing w:after="100" w:line="245" w:lineRule="auto"/>
        <w:jc w:val="both"/>
        <w:rPr>
          <w:rFonts w:eastAsia="NSimSun" w:cs="Arial"/>
          <w:kern w:val="2"/>
          <w:sz w:val="22"/>
          <w:lang w:val="it-IT" w:eastAsia="zh-CN" w:bidi="hi-IN"/>
        </w:rPr>
      </w:pPr>
      <w:r w:rsidRPr="00860DDF">
        <w:rPr>
          <w:rFonts w:eastAsia="NSimSun" w:cs="Arial"/>
          <w:kern w:val="2"/>
          <w:sz w:val="22"/>
          <w:lang w:val="it-IT" w:eastAsia="zh-CN" w:bidi="hi-IN"/>
        </w:rPr>
        <w:t>La seconda valutazione negativa del periodo di prova nell’anno di inserimento professionale comporta per quanto previsto dall’articolo 12/sexies della legge provinciale 12 dicembre 1996, n. 24, l’esclusione da tutte le graduatorie provinciali o di istituto della Provincia.</w:t>
      </w:r>
    </w:p>
    <w:p w14:paraId="4907D28A" w14:textId="5E63AED4" w:rsidR="00552225" w:rsidRDefault="004B7039">
      <w:pPr>
        <w:spacing w:after="100" w:line="245" w:lineRule="auto"/>
        <w:rPr>
          <w:sz w:val="16"/>
        </w:rPr>
      </w:pPr>
      <w:proofErr w:type="spellStart"/>
      <w:r>
        <w:rPr>
          <w:sz w:val="16"/>
        </w:rPr>
        <w:t>Contro</w:t>
      </w:r>
      <w:proofErr w:type="spellEnd"/>
      <w:r>
        <w:rPr>
          <w:sz w:val="16"/>
        </w:rPr>
        <w:t xml:space="preserve"> il </w:t>
      </w:r>
      <w:proofErr w:type="spellStart"/>
      <w:r>
        <w:rPr>
          <w:sz w:val="16"/>
        </w:rPr>
        <w:t>presente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provvedimento</w:t>
      </w:r>
      <w:proofErr w:type="spellEnd"/>
      <w:r>
        <w:rPr>
          <w:sz w:val="16"/>
        </w:rPr>
        <w:t xml:space="preserve"> è </w:t>
      </w:r>
      <w:proofErr w:type="spellStart"/>
      <w:r>
        <w:rPr>
          <w:sz w:val="16"/>
        </w:rPr>
        <w:t>ammesso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ricorso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giurisdizionale</w:t>
      </w:r>
      <w:proofErr w:type="spellEnd"/>
      <w:r>
        <w:rPr>
          <w:sz w:val="16"/>
        </w:rPr>
        <w:t xml:space="preserve"> al </w:t>
      </w:r>
      <w:proofErr w:type="spellStart"/>
      <w:r>
        <w:rPr>
          <w:sz w:val="16"/>
        </w:rPr>
        <w:t>giudice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ordinario</w:t>
      </w:r>
      <w:proofErr w:type="spellEnd"/>
      <w:r>
        <w:rPr>
          <w:sz w:val="16"/>
        </w:rPr>
        <w:t xml:space="preserve"> ai sensi degli </w:t>
      </w:r>
      <w:proofErr w:type="spellStart"/>
      <w:r>
        <w:rPr>
          <w:sz w:val="16"/>
        </w:rPr>
        <w:t>articoli</w:t>
      </w:r>
      <w:proofErr w:type="spellEnd"/>
      <w:r>
        <w:rPr>
          <w:sz w:val="16"/>
        </w:rPr>
        <w:t xml:space="preserve"> 409 e </w:t>
      </w:r>
      <w:proofErr w:type="spellStart"/>
      <w:r>
        <w:rPr>
          <w:sz w:val="16"/>
        </w:rPr>
        <w:t>seguenti</w:t>
      </w:r>
      <w:proofErr w:type="spellEnd"/>
      <w:r>
        <w:rPr>
          <w:sz w:val="16"/>
        </w:rPr>
        <w:t xml:space="preserve"> del </w:t>
      </w:r>
      <w:proofErr w:type="spellStart"/>
      <w:r>
        <w:rPr>
          <w:sz w:val="16"/>
        </w:rPr>
        <w:t>codice</w:t>
      </w:r>
      <w:proofErr w:type="spellEnd"/>
      <w:r>
        <w:rPr>
          <w:sz w:val="16"/>
        </w:rPr>
        <w:t xml:space="preserve"> di </w:t>
      </w:r>
      <w:proofErr w:type="spellStart"/>
      <w:r>
        <w:rPr>
          <w:sz w:val="16"/>
        </w:rPr>
        <w:t>procedura</w:t>
      </w:r>
      <w:proofErr w:type="spellEnd"/>
      <w:r>
        <w:rPr>
          <w:sz w:val="16"/>
        </w:rPr>
        <w:t xml:space="preserve"> civile. Il </w:t>
      </w:r>
      <w:proofErr w:type="spellStart"/>
      <w:r>
        <w:rPr>
          <w:sz w:val="16"/>
        </w:rPr>
        <w:t>ricorso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può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essere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preceduto</w:t>
      </w:r>
      <w:proofErr w:type="spellEnd"/>
      <w:r>
        <w:rPr>
          <w:sz w:val="16"/>
        </w:rPr>
        <w:t xml:space="preserve"> da un </w:t>
      </w:r>
      <w:r w:rsidRPr="00A30466">
        <w:rPr>
          <w:sz w:val="16"/>
          <w:lang w:val="it-IT"/>
        </w:rPr>
        <w:t>tentativo di conciliazione</w:t>
      </w:r>
      <w:r>
        <w:rPr>
          <w:sz w:val="16"/>
        </w:rPr>
        <w:t>.</w:t>
      </w:r>
    </w:p>
    <w:p w14:paraId="6E8469BE" w14:textId="77777777" w:rsidR="00A30466" w:rsidRDefault="00A30466">
      <w:pPr>
        <w:spacing w:after="100" w:line="245" w:lineRule="auto"/>
      </w:pPr>
    </w:p>
    <w:tbl>
      <w:tblPr>
        <w:tblW w:w="0" w:type="auto"/>
        <w:tblBorders>
          <w:top w:val="single" w:sz="5" w:space="0" w:color="9FB3C8"/>
          <w:left w:val="single" w:sz="5" w:space="0" w:color="9FB3C8"/>
          <w:bottom w:val="single" w:sz="5" w:space="0" w:color="9FB3C8"/>
          <w:right w:val="single" w:sz="5" w:space="0" w:color="9FB3C8"/>
          <w:insideH w:val="single" w:sz="5" w:space="0" w:color="9FB3C8"/>
          <w:insideV w:val="single" w:sz="5" w:space="0" w:color="9FB3C8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52225" w:rsidRPr="00A30466" w14:paraId="648A2D55" w14:textId="77777777">
        <w:tc>
          <w:tcPr>
            <w:tcW w:w="5100" w:type="dxa"/>
            <w:shd w:val="clear" w:color="auto" w:fill="DCE6F1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C24DB1D" w14:textId="77777777" w:rsidR="00552225" w:rsidRPr="00A30466" w:rsidRDefault="004B7039">
            <w:pPr>
              <w:spacing w:after="0"/>
              <w:rPr>
                <w:sz w:val="22"/>
              </w:rPr>
            </w:pPr>
            <w:r w:rsidRPr="00A30466">
              <w:rPr>
                <w:b/>
                <w:color w:val="17365D"/>
                <w:sz w:val="22"/>
              </w:rPr>
              <w:t xml:space="preserve">La </w:t>
            </w:r>
            <w:proofErr w:type="spellStart"/>
            <w:r w:rsidRPr="00A30466">
              <w:rPr>
                <w:b/>
                <w:color w:val="17365D"/>
                <w:sz w:val="22"/>
              </w:rPr>
              <w:t>dirigente</w:t>
            </w:r>
            <w:proofErr w:type="spellEnd"/>
            <w:r w:rsidRPr="00A30466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A30466">
              <w:rPr>
                <w:b/>
                <w:color w:val="17365D"/>
                <w:sz w:val="22"/>
              </w:rPr>
              <w:t>scolastica</w:t>
            </w:r>
            <w:proofErr w:type="spellEnd"/>
            <w:r w:rsidRPr="00A30466">
              <w:rPr>
                <w:b/>
                <w:color w:val="17365D"/>
                <w:sz w:val="22"/>
              </w:rPr>
              <w:t xml:space="preserve"> / Il </w:t>
            </w:r>
            <w:proofErr w:type="spellStart"/>
            <w:r w:rsidRPr="00A30466">
              <w:rPr>
                <w:b/>
                <w:color w:val="17365D"/>
                <w:sz w:val="22"/>
              </w:rPr>
              <w:t>dirigente</w:t>
            </w:r>
            <w:proofErr w:type="spellEnd"/>
            <w:r w:rsidRPr="00A30466">
              <w:rPr>
                <w:b/>
                <w:color w:val="17365D"/>
                <w:sz w:val="22"/>
              </w:rPr>
              <w:t xml:space="preserve"> </w:t>
            </w:r>
            <w:proofErr w:type="spellStart"/>
            <w:r w:rsidRPr="00A30466">
              <w:rPr>
                <w:b/>
                <w:color w:val="17365D"/>
                <w:sz w:val="22"/>
              </w:rPr>
              <w:t>scolastico</w:t>
            </w:r>
            <w:proofErr w:type="spellEnd"/>
          </w:p>
        </w:tc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CF6D65B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ORT_DATUM_FIRMA"/>
                <w:tag w:val="ORT_DATUM_FIRMA"/>
                <w:id w:val="993449138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{{ORT_DATUM_FIRMA}}</w:t>
                </w:r>
              </w:sdtContent>
            </w:sdt>
          </w:p>
        </w:tc>
      </w:tr>
      <w:tr w:rsidR="00552225" w:rsidRPr="00A30466" w14:paraId="49815D64" w14:textId="77777777"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3FA12A3" w14:textId="77777777" w:rsidR="00552225" w:rsidRPr="00A30466" w:rsidRDefault="00791A46">
            <w:pPr>
              <w:spacing w:after="0"/>
              <w:rPr>
                <w:sz w:val="22"/>
              </w:rPr>
            </w:pPr>
            <w:sdt>
              <w:sdtPr>
                <w:rPr>
                  <w:sz w:val="22"/>
                </w:rPr>
                <w:alias w:val="IT_NOME_DIRIGENTE"/>
                <w:tag w:val="IT_NOME_DIRIGENTE"/>
                <w:id w:val="746542154"/>
                <w:text/>
              </w:sdtPr>
              <w:sdtEndPr/>
              <w:sdtContent>
                <w:r w:rsidR="004B7039" w:rsidRPr="00A30466">
                  <w:rPr>
                    <w:color w:val="5D6D7E"/>
                    <w:sz w:val="22"/>
                  </w:rPr>
                  <w:t>{{IT_NOME_DIRIGENTE}}</w:t>
                </w:r>
              </w:sdtContent>
            </w:sdt>
          </w:p>
        </w:tc>
        <w:tc>
          <w:tcPr>
            <w:tcW w:w="5100" w:type="dxa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BA9BB40" w14:textId="77777777" w:rsidR="00552225" w:rsidRPr="00A30466" w:rsidRDefault="004B7039">
            <w:pPr>
              <w:spacing w:after="0"/>
              <w:rPr>
                <w:sz w:val="22"/>
              </w:rPr>
            </w:pPr>
            <w:proofErr w:type="spellStart"/>
            <w:r w:rsidRPr="00A30466">
              <w:rPr>
                <w:color w:val="5D6D7E"/>
                <w:sz w:val="22"/>
              </w:rPr>
              <w:t>sottoscritto</w:t>
            </w:r>
            <w:proofErr w:type="spellEnd"/>
            <w:r w:rsidRPr="00A30466">
              <w:rPr>
                <w:color w:val="5D6D7E"/>
                <w:sz w:val="22"/>
              </w:rPr>
              <w:t xml:space="preserve"> con </w:t>
            </w:r>
            <w:proofErr w:type="spellStart"/>
            <w:r w:rsidRPr="00A30466">
              <w:rPr>
                <w:color w:val="5D6D7E"/>
                <w:sz w:val="22"/>
              </w:rPr>
              <w:t>firma</w:t>
            </w:r>
            <w:proofErr w:type="spellEnd"/>
            <w:r w:rsidRPr="00A30466">
              <w:rPr>
                <w:color w:val="5D6D7E"/>
                <w:sz w:val="22"/>
              </w:rPr>
              <w:t xml:space="preserve"> </w:t>
            </w:r>
            <w:proofErr w:type="spellStart"/>
            <w:r w:rsidRPr="00A30466">
              <w:rPr>
                <w:color w:val="5D6D7E"/>
                <w:sz w:val="22"/>
              </w:rPr>
              <w:t>digitale</w:t>
            </w:r>
            <w:proofErr w:type="spellEnd"/>
          </w:p>
        </w:tc>
      </w:tr>
    </w:tbl>
    <w:p w14:paraId="02E8A8B0" w14:textId="77777777" w:rsidR="004B7039" w:rsidRDefault="004B7039"/>
    <w:sectPr w:rsidR="004B7039" w:rsidSect="00034616">
      <w:footerReference w:type="default" r:id="rId8"/>
      <w:pgSz w:w="12240" w:h="15840"/>
      <w:pgMar w:top="822" w:right="1020" w:bottom="765" w:left="1020" w:header="283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B1495" w14:textId="77777777" w:rsidR="00791A46" w:rsidRDefault="00791A46">
      <w:pPr>
        <w:spacing w:after="0" w:line="240" w:lineRule="auto"/>
      </w:pPr>
      <w:r>
        <w:separator/>
      </w:r>
    </w:p>
  </w:endnote>
  <w:endnote w:type="continuationSeparator" w:id="0">
    <w:p w14:paraId="21D6110B" w14:textId="77777777" w:rsidR="00791A46" w:rsidRDefault="00791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F7863" w14:textId="3C430F97" w:rsidR="00552225" w:rsidRDefault="004B7039">
    <w:pPr>
      <w:pStyle w:val="Fuzeile"/>
      <w:jc w:val="center"/>
    </w:pPr>
    <w:r>
      <w:rPr>
        <w:color w:val="78828C"/>
        <w:sz w:val="14"/>
      </w:rPr>
      <w:t xml:space="preserve">Anlage </w:t>
    </w:r>
    <w:r w:rsidR="007A0C77">
      <w:rPr>
        <w:color w:val="78828C"/>
        <w:sz w:val="14"/>
      </w:rPr>
      <w:t>E</w:t>
    </w:r>
    <w:r>
      <w:rPr>
        <w:color w:val="78828C"/>
        <w:sz w:val="14"/>
      </w:rPr>
      <w:t xml:space="preserve"> / </w:t>
    </w:r>
    <w:proofErr w:type="spellStart"/>
    <w:r>
      <w:rPr>
        <w:color w:val="78828C"/>
        <w:sz w:val="14"/>
      </w:rPr>
      <w:t>Allegato</w:t>
    </w:r>
    <w:proofErr w:type="spellEnd"/>
    <w:r>
      <w:rPr>
        <w:color w:val="78828C"/>
        <w:sz w:val="14"/>
      </w:rPr>
      <w:t xml:space="preserve"> </w:t>
    </w:r>
    <w:proofErr w:type="gramStart"/>
    <w:r w:rsidR="007A0C77">
      <w:rPr>
        <w:color w:val="78828C"/>
        <w:sz w:val="14"/>
      </w:rPr>
      <w:t>E</w:t>
    </w:r>
    <w:r>
      <w:rPr>
        <w:color w:val="78828C"/>
        <w:sz w:val="14"/>
      </w:rPr>
      <w:t xml:space="preserve">  •</w:t>
    </w:r>
    <w:proofErr w:type="gramEnd"/>
    <w:r>
      <w:rPr>
        <w:color w:val="78828C"/>
        <w:sz w:val="14"/>
      </w:rPr>
      <w:t xml:space="preserve">  </w:t>
    </w:r>
    <w:proofErr w:type="spellStart"/>
    <w:r>
      <w:rPr>
        <w:color w:val="78828C"/>
        <w:sz w:val="14"/>
      </w:rPr>
      <w:t>Berufseingangsphase</w:t>
    </w:r>
    <w:proofErr w:type="spellEnd"/>
    <w:r>
      <w:rPr>
        <w:color w:val="78828C"/>
        <w:sz w:val="14"/>
      </w:rPr>
      <w:t xml:space="preserve"> / </w:t>
    </w:r>
    <w:proofErr w:type="spellStart"/>
    <w:r>
      <w:rPr>
        <w:color w:val="78828C"/>
        <w:sz w:val="14"/>
      </w:rPr>
      <w:t>Inserimento</w:t>
    </w:r>
    <w:proofErr w:type="spellEnd"/>
    <w:r>
      <w:rPr>
        <w:color w:val="78828C"/>
        <w:sz w:val="14"/>
      </w:rPr>
      <w:t xml:space="preserve"> </w:t>
    </w:r>
    <w:proofErr w:type="spellStart"/>
    <w:r>
      <w:rPr>
        <w:color w:val="78828C"/>
        <w:sz w:val="14"/>
      </w:rPr>
      <w:t>professionale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81D7C" w14:textId="77777777" w:rsidR="00791A46" w:rsidRDefault="00791A46">
      <w:pPr>
        <w:spacing w:after="0" w:line="240" w:lineRule="auto"/>
      </w:pPr>
      <w:r>
        <w:separator/>
      </w:r>
    </w:p>
  </w:footnote>
  <w:footnote w:type="continuationSeparator" w:id="0">
    <w:p w14:paraId="35164995" w14:textId="77777777" w:rsidR="00791A46" w:rsidRDefault="00791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5900141">
    <w:abstractNumId w:val="8"/>
  </w:num>
  <w:num w:numId="2" w16cid:durableId="2070226327">
    <w:abstractNumId w:val="6"/>
  </w:num>
  <w:num w:numId="3" w16cid:durableId="40979351">
    <w:abstractNumId w:val="5"/>
  </w:num>
  <w:num w:numId="4" w16cid:durableId="1107624627">
    <w:abstractNumId w:val="4"/>
  </w:num>
  <w:num w:numId="5" w16cid:durableId="425813508">
    <w:abstractNumId w:val="7"/>
  </w:num>
  <w:num w:numId="6" w16cid:durableId="1541548875">
    <w:abstractNumId w:val="3"/>
  </w:num>
  <w:num w:numId="7" w16cid:durableId="981621742">
    <w:abstractNumId w:val="2"/>
  </w:num>
  <w:num w:numId="8" w16cid:durableId="1003434155">
    <w:abstractNumId w:val="1"/>
  </w:num>
  <w:num w:numId="9" w16cid:durableId="6726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4B72"/>
    <w:rsid w:val="00301602"/>
    <w:rsid w:val="00326F90"/>
    <w:rsid w:val="003F04C8"/>
    <w:rsid w:val="004B7039"/>
    <w:rsid w:val="00552225"/>
    <w:rsid w:val="00791A46"/>
    <w:rsid w:val="007A0C77"/>
    <w:rsid w:val="007E7A0A"/>
    <w:rsid w:val="00831261"/>
    <w:rsid w:val="00860DDF"/>
    <w:rsid w:val="008D3E47"/>
    <w:rsid w:val="00927419"/>
    <w:rsid w:val="00A30466"/>
    <w:rsid w:val="00AA1D8D"/>
    <w:rsid w:val="00B142A1"/>
    <w:rsid w:val="00B47730"/>
    <w:rsid w:val="00C86AB1"/>
    <w:rsid w:val="00CB0664"/>
    <w:rsid w:val="00CD24A4"/>
    <w:rsid w:val="00E47E46"/>
    <w:rsid w:val="00E71710"/>
    <w:rsid w:val="00EF7E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A3C688"/>
  <w14:defaultImageDpi w14:val="300"/>
  <w15:docId w15:val="{6FA73DD2-8A18-483F-8518-EEF43439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80" w:line="250" w:lineRule="auto"/>
    </w:pPr>
    <w:rPr>
      <w:rFonts w:ascii="Aptos" w:eastAsia="Aptos" w:hAnsi="Apto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riefTitel">
    <w:name w:val="Brief Titel"/>
    <w:rPr>
      <w:rFonts w:ascii="Aptos Display" w:hAnsi="Aptos Display"/>
      <w:b/>
      <w:color w:val="17365D"/>
      <w:sz w:val="29"/>
    </w:rPr>
  </w:style>
  <w:style w:type="paragraph" w:customStyle="1" w:styleId="Abschnitt">
    <w:name w:val="Abschnitt"/>
    <w:rPr>
      <w:rFonts w:ascii="Aptos Display" w:hAnsi="Aptos Display"/>
      <w:b/>
      <w:color w:val="17365D"/>
      <w:sz w:val="18"/>
    </w:rPr>
  </w:style>
  <w:style w:type="character" w:styleId="Platzhaltertext">
    <w:name w:val="Placeholder Text"/>
    <w:basedOn w:val="Absatz-Standardschriftart"/>
    <w:uiPriority w:val="99"/>
    <w:semiHidden/>
    <w:rsid w:val="00927419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831261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1261"/>
    <w:rPr>
      <w:color w:val="605E5C"/>
      <w:shd w:val="clear" w:color="auto" w:fill="E1DFDD"/>
    </w:rPr>
  </w:style>
  <w:style w:type="paragraph" w:customStyle="1" w:styleId="VersandformundAdresse">
    <w:name w:val="Versandform und Adresse"/>
    <w:basedOn w:val="Standard"/>
    <w:qFormat/>
    <w:rsid w:val="00831261"/>
    <w:pPr>
      <w:suppressAutoHyphens/>
      <w:spacing w:after="0" w:line="240" w:lineRule="exact"/>
    </w:pPr>
    <w:rPr>
      <w:rFonts w:ascii="Arial" w:eastAsia="Arial" w:hAnsi="Arial" w:cs="Arial"/>
      <w:kern w:val="2"/>
      <w:sz w:val="20"/>
      <w:szCs w:val="20"/>
      <w:lang w:eastAsia="zh-CN" w:bidi="hi-IN"/>
    </w:rPr>
  </w:style>
  <w:style w:type="paragraph" w:customStyle="1" w:styleId="DeutscherText">
    <w:name w:val="Deutscher Text"/>
    <w:basedOn w:val="Standard"/>
    <w:qFormat/>
    <w:rsid w:val="007A0C77"/>
    <w:pPr>
      <w:suppressAutoHyphens/>
      <w:spacing w:after="0" w:line="240" w:lineRule="exact"/>
      <w:jc w:val="both"/>
    </w:pPr>
    <w:rPr>
      <w:rFonts w:ascii="Arial" w:eastAsia="Arial" w:hAnsi="Arial" w:cs="Arial"/>
      <w:kern w:val="2"/>
      <w:sz w:val="20"/>
      <w:szCs w:val="20"/>
      <w:lang w:eastAsia="zh-CN" w:bidi="hi-IN"/>
    </w:rPr>
  </w:style>
  <w:style w:type="paragraph" w:customStyle="1" w:styleId="absatz">
    <w:name w:val="&gt; absatz"/>
    <w:basedOn w:val="Standard"/>
    <w:qFormat/>
    <w:rsid w:val="007A0C77"/>
    <w:pPr>
      <w:suppressAutoHyphens/>
      <w:spacing w:before="320" w:after="0" w:line="300" w:lineRule="exact"/>
    </w:pPr>
    <w:rPr>
      <w:rFonts w:ascii="Verdana" w:eastAsia="Verdana" w:hAnsi="Verdana" w:cs="Verdana"/>
      <w:kern w:val="2"/>
      <w:szCs w:val="24"/>
      <w:lang w:val="de-D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FA0A68-7869-4D62-9D9F-3E5C42377E27}"/>
      </w:docPartPr>
      <w:docPartBody>
        <w:p w:rsidR="00B34563" w:rsidRDefault="0015374C">
          <w:r w:rsidRPr="00342267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74C"/>
    <w:rsid w:val="0015374C"/>
    <w:rsid w:val="002E4B72"/>
    <w:rsid w:val="0044464B"/>
    <w:rsid w:val="00AB2E94"/>
    <w:rsid w:val="00B34563"/>
    <w:rsid w:val="00CD24A4"/>
    <w:rsid w:val="00E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374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2961</Characters>
  <Application>Microsoft Office Word</Application>
  <DocSecurity>0</DocSecurity>
  <Lines>148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Canins, Romy</dc:creator>
  <cp:keywords/>
  <dc:description>generated by python-docx</dc:description>
  <cp:lastModifiedBy>Canins, Romy</cp:lastModifiedBy>
  <cp:revision>8</cp:revision>
  <cp:lastPrinted>2026-08-25T06:28:00Z</cp:lastPrinted>
  <dcterms:created xsi:type="dcterms:W3CDTF">2026-08-24T10:46:00Z</dcterms:created>
  <dcterms:modified xsi:type="dcterms:W3CDTF">2026-08-27T06:13:00Z</dcterms:modified>
  <cp:category/>
</cp:coreProperties>
</file>